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3A7FC4" w:rsidRPr="00975ED3" w14:paraId="416D19BA" w14:textId="77777777" w:rsidTr="00413DC1">
        <w:trPr>
          <w:trHeight w:hRule="exact" w:val="1418"/>
        </w:trPr>
        <w:tc>
          <w:tcPr>
            <w:tcW w:w="7761" w:type="dxa"/>
            <w:vAlign w:val="center"/>
          </w:tcPr>
          <w:p w14:paraId="63AB65CB" w14:textId="77777777" w:rsidR="003A7FC4" w:rsidRPr="009B1003" w:rsidRDefault="003A7FC4" w:rsidP="003A7FC4">
            <w:pPr>
              <w:pStyle w:val="Title"/>
            </w:pPr>
            <w:r>
              <w:t>Trainee Licensed Surveyor Scheme</w:t>
            </w:r>
          </w:p>
        </w:tc>
      </w:tr>
      <w:tr w:rsidR="003A7FC4" w14:paraId="1558E55F" w14:textId="77777777" w:rsidTr="00413DC1">
        <w:trPr>
          <w:trHeight w:val="1247"/>
        </w:trPr>
        <w:tc>
          <w:tcPr>
            <w:tcW w:w="7761" w:type="dxa"/>
            <w:vAlign w:val="center"/>
          </w:tcPr>
          <w:p w14:paraId="1180CD83" w14:textId="77777777" w:rsidR="003A7FC4" w:rsidRPr="00FD08C1" w:rsidRDefault="003A7FC4" w:rsidP="003A7FC4">
            <w:pPr>
              <w:pStyle w:val="Subtitle"/>
              <w:rPr>
                <w:sz w:val="32"/>
                <w:szCs w:val="32"/>
              </w:rPr>
            </w:pPr>
            <w:r w:rsidRPr="00FD08C1">
              <w:rPr>
                <w:sz w:val="32"/>
                <w:szCs w:val="32"/>
              </w:rPr>
              <w:t>Office of Surveyor-General Victoria</w:t>
            </w:r>
          </w:p>
        </w:tc>
      </w:tr>
    </w:tbl>
    <w:p w14:paraId="0E642BA1" w14:textId="77777777" w:rsidR="003A7FC4" w:rsidRDefault="003A7FC4" w:rsidP="003A7FC4">
      <w:pPr>
        <w:sectPr w:rsidR="003A7FC4" w:rsidSect="0033793B">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1758" w:left="851" w:header="284" w:footer="284" w:gutter="0"/>
          <w:cols w:space="284"/>
          <w:titlePg/>
          <w:docGrid w:linePitch="360"/>
        </w:sectPr>
      </w:pPr>
      <w:r w:rsidRPr="00806AB6">
        <w:rPr>
          <w:noProof/>
        </w:rPr>
        <mc:AlternateContent>
          <mc:Choice Requires="wps">
            <w:drawing>
              <wp:anchor distT="36195" distB="107950" distL="114300" distR="114300" simplePos="0" relativeHeight="251657728" behindDoc="1" locked="1" layoutInCell="1" allowOverlap="1" wp14:anchorId="7012DBDC" wp14:editId="1E897A04">
                <wp:simplePos x="0" y="0"/>
                <wp:positionH relativeFrom="page">
                  <wp:posOffset>541655</wp:posOffset>
                </wp:positionH>
                <wp:positionV relativeFrom="page">
                  <wp:posOffset>2161540</wp:posOffset>
                </wp:positionV>
                <wp:extent cx="4238625" cy="2494915"/>
                <wp:effectExtent l="0" t="0" r="9525" b="635"/>
                <wp:wrapTopAndBottom/>
                <wp:docPr id="3" name="PicSi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8625" cy="2494915"/>
                        </a:xfrm>
                        <a:prstGeom prst="rect">
                          <a:avLst/>
                        </a:prstGeom>
                        <a:blipFill dpi="0" rotWithShape="1">
                          <a:blip r:embed="rId14" cstate="print">
                            <a:extLst>
                              <a:ext uri="{28A0092B-C50C-407E-A947-70E740481C1C}">
                                <a14:useLocalDpi xmlns:a14="http://schemas.microsoft.com/office/drawing/2010/main" val="0"/>
                              </a:ext>
                            </a:extLst>
                          </a:blip>
                          <a:srcRect/>
                          <a:stretch>
                            <a:fillRect l="2" t="240" r="-170" b="-155"/>
                          </a:stretch>
                        </a:blip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59CB747" id="PicSingle" o:spid="_x0000_s1026" style="position:absolute;margin-left:42.65pt;margin-top:170.2pt;width:333.75pt;height:196.45pt;z-index:-251658752;visibility:visible;mso-wrap-style:square;mso-width-percent:0;mso-height-percent:0;mso-wrap-distance-left:9pt;mso-wrap-distance-top:2.85pt;mso-wrap-distance-right:9pt;mso-wrap-distance-bottom:8.5pt;mso-position-horizontal:absolute;mso-position-horizontal-relative:page;mso-position-vertical:absolute;mso-position-vertical-relative:page;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" stroked="f">
                <v:fill r:id="rId15" o:title="" recolor="t" rotate="t" type="frame"/>
                <w10:wrap type="topAndBottom" anchorx="page" anchory="page"/>
                <w10:anchorlock/>
              </v:rect>
            </w:pict>
          </mc:Fallback>
        </mc:AlternateContent>
      </w:r>
    </w:p>
    <w:p w14:paraId="33EA8938" w14:textId="77777777" w:rsidR="003A7FC4" w:rsidRDefault="003A7FC4" w:rsidP="003A7FC4">
      <w:bookmarkStart w:id="0" w:name="Here"/>
      <w:bookmarkEnd w:id="0"/>
    </w:p>
    <w:tbl>
      <w:tblPr>
        <w:tblStyle w:val="HighlightTable"/>
        <w:tblW w:w="0" w:type="auto"/>
        <w:tblLook w:val="04A0" w:firstRow="1" w:lastRow="0" w:firstColumn="1" w:lastColumn="0" w:noHBand="0" w:noVBand="1"/>
      </w:tblPr>
      <w:tblGrid>
        <w:gridCol w:w="4893"/>
      </w:tblGrid>
      <w:tr w:rsidR="003A7FC4" w:rsidRPr="00050253" w14:paraId="09F767F2" w14:textId="77777777" w:rsidTr="00413DC1">
        <w:tc>
          <w:tcPr>
            <w:tcW w:w="4893" w:type="dxa"/>
          </w:tcPr>
          <w:p w14:paraId="479EF8FE" w14:textId="02773523" w:rsidR="003A7FC4" w:rsidRPr="00FD08C1" w:rsidRDefault="003A7FC4" w:rsidP="007905CC">
            <w:pPr>
              <w:pStyle w:val="HighlightBoxText"/>
            </w:pPr>
            <w:r w:rsidRPr="00FD08C1">
              <w:t xml:space="preserve">Licensed </w:t>
            </w:r>
            <w:r w:rsidR="007905CC" w:rsidRPr="007905CC">
              <w:t>surveyors</w:t>
            </w:r>
            <w:r w:rsidR="007905CC" w:rsidRPr="00FD08C1">
              <w:t xml:space="preserve"> </w:t>
            </w:r>
            <w:r w:rsidRPr="00FD08C1">
              <w:t xml:space="preserve">are highly sought </w:t>
            </w:r>
            <w:r w:rsidR="00A25017">
              <w:t xml:space="preserve">after </w:t>
            </w:r>
            <w:r w:rsidRPr="00FD08C1">
              <w:t>in government and</w:t>
            </w:r>
            <w:r w:rsidR="00C21D15">
              <w:t xml:space="preserve"> the</w:t>
            </w:r>
            <w:r w:rsidRPr="00FD08C1">
              <w:t xml:space="preserve"> private sector. </w:t>
            </w:r>
          </w:p>
          <w:p w14:paraId="38C30556" w14:textId="22AEC994" w:rsidR="003A7FC4" w:rsidRPr="00FD08C1" w:rsidRDefault="003A7FC4" w:rsidP="007905CC">
            <w:pPr>
              <w:pStyle w:val="HighlightBoxText"/>
            </w:pPr>
            <w:r w:rsidRPr="007905CC">
              <w:t>Victoria’s</w:t>
            </w:r>
            <w:r w:rsidRPr="00FD08C1">
              <w:t xml:space="preserve"> property market and major infrastructure developments </w:t>
            </w:r>
            <w:r w:rsidR="00C21D15">
              <w:t>ensure</w:t>
            </w:r>
            <w:r w:rsidRPr="00FD08C1">
              <w:t xml:space="preserve"> a high demand for </w:t>
            </w:r>
            <w:r w:rsidR="007905CC">
              <w:t>licensed surveyors’</w:t>
            </w:r>
            <w:r w:rsidR="007905CC" w:rsidRPr="00FD08C1">
              <w:t xml:space="preserve"> </w:t>
            </w:r>
            <w:r w:rsidRPr="00FD08C1">
              <w:t>expert advice and service</w:t>
            </w:r>
            <w:r w:rsidR="007905CC">
              <w:t>s</w:t>
            </w:r>
            <w:r w:rsidRPr="00FD08C1">
              <w:t>.</w:t>
            </w:r>
          </w:p>
          <w:p w14:paraId="2CB07EA6" w14:textId="77777777" w:rsidR="003A7FC4" w:rsidRPr="00050253" w:rsidRDefault="003A7FC4" w:rsidP="007905CC">
            <w:pPr>
              <w:pStyle w:val="HighlightBoxText"/>
            </w:pPr>
            <w:r w:rsidRPr="00FD08C1">
              <w:t xml:space="preserve">A career with the </w:t>
            </w:r>
            <w:r w:rsidRPr="007905CC">
              <w:t>Office</w:t>
            </w:r>
            <w:r w:rsidRPr="00FD08C1">
              <w:t xml:space="preserve"> of Surveyor-General Victoria (OSGV), working with some of Victoria’s most skilled and professional licensed surveyors and allied professionals, provides experience and training in a wide range of land surveying services</w:t>
            </w:r>
            <w:r w:rsidR="007905CC">
              <w:t>,</w:t>
            </w:r>
            <w:r w:rsidRPr="00FD08C1">
              <w:t xml:space="preserve"> using the latest technology and information systems.</w:t>
            </w:r>
          </w:p>
        </w:tc>
      </w:tr>
    </w:tbl>
    <w:p w14:paraId="735B66E2" w14:textId="77777777" w:rsidR="003A7FC4" w:rsidRPr="002E3A9B" w:rsidRDefault="003A7FC4" w:rsidP="0058640E">
      <w:pPr>
        <w:pStyle w:val="Heading1"/>
      </w:pPr>
      <w:r w:rsidRPr="0058640E">
        <w:t>Office</w:t>
      </w:r>
      <w:r w:rsidRPr="002E3A9B">
        <w:t xml:space="preserve"> of Surveyor</w:t>
      </w:r>
      <w:r w:rsidR="00184349">
        <w:t>-</w:t>
      </w:r>
      <w:r w:rsidRPr="002E3A9B">
        <w:t xml:space="preserve">General Victoria </w:t>
      </w:r>
    </w:p>
    <w:p w14:paraId="1486E03E" w14:textId="103868FB" w:rsidR="003A7FC4" w:rsidRPr="00044384" w:rsidRDefault="003A7FC4" w:rsidP="003A7FC4">
      <w:pPr>
        <w:pStyle w:val="BodyText"/>
      </w:pPr>
      <w:r w:rsidRPr="00044384">
        <w:t xml:space="preserve">OSGV provides </w:t>
      </w:r>
      <w:r w:rsidR="00C21D15">
        <w:t xml:space="preserve">the </w:t>
      </w:r>
      <w:r w:rsidR="00C21D15" w:rsidRPr="00C21D15">
        <w:t>Victorian Government</w:t>
      </w:r>
      <w:r w:rsidR="0050475A">
        <w:t xml:space="preserve"> with </w:t>
      </w:r>
      <w:r w:rsidRPr="00044384">
        <w:t>professional land surveying and drafting services, a</w:t>
      </w:r>
      <w:r w:rsidR="0050475A">
        <w:t>s well as</w:t>
      </w:r>
      <w:r w:rsidRPr="00044384">
        <w:t xml:space="preserve"> advice to and on behalf of the</w:t>
      </w:r>
      <w:r w:rsidR="0050475A">
        <w:t xml:space="preserve"> government</w:t>
      </w:r>
      <w:r w:rsidRPr="00044384">
        <w:t xml:space="preserve">. It operates within Land </w:t>
      </w:r>
      <w:r w:rsidR="007905CC">
        <w:t xml:space="preserve">Use </w:t>
      </w:r>
      <w:r w:rsidRPr="00044384">
        <w:t xml:space="preserve">Victoria, a division of the Department of Environment, Land, Water and Planning. </w:t>
      </w:r>
    </w:p>
    <w:p w14:paraId="155572FB" w14:textId="287E214F" w:rsidR="003A7FC4" w:rsidRDefault="003A7FC4" w:rsidP="003A7FC4">
      <w:pPr>
        <w:pStyle w:val="BodyText"/>
      </w:pPr>
      <w:r w:rsidRPr="00044384">
        <w:t>Approximately one</w:t>
      </w:r>
      <w:r w:rsidR="007905CC">
        <w:t>-</w:t>
      </w:r>
      <w:r w:rsidRPr="00044384">
        <w:t xml:space="preserve">third of OSGV’s 40 staff are either licensed surveyors or in professional training agreements to become licensed surveyors. The remaining staff </w:t>
      </w:r>
      <w:r w:rsidR="007905CC">
        <w:t>work in</w:t>
      </w:r>
      <w:r w:rsidR="007905CC" w:rsidRPr="00044384">
        <w:t xml:space="preserve"> </w:t>
      </w:r>
      <w:r w:rsidRPr="00044384">
        <w:t>geodetic surveying and mapping</w:t>
      </w:r>
      <w:r w:rsidR="007905CC">
        <w:t>,</w:t>
      </w:r>
      <w:r w:rsidRPr="00044384">
        <w:t xml:space="preserve"> the Surveyors Registration Board of Victoria or</w:t>
      </w:r>
      <w:r>
        <w:t xml:space="preserve"> </w:t>
      </w:r>
      <w:r w:rsidR="007905CC">
        <w:t xml:space="preserve">the </w:t>
      </w:r>
      <w:r>
        <w:t>Registrar of Geographic Names.</w:t>
      </w:r>
    </w:p>
    <w:p w14:paraId="0A28D377" w14:textId="77777777" w:rsidR="003A7FC4" w:rsidRDefault="003A7FC4" w:rsidP="003A7FC4">
      <w:pPr>
        <w:pStyle w:val="BodyText"/>
      </w:pPr>
      <w:r w:rsidRPr="00044384">
        <w:t>OSGV sets standards for the cadastral surveying profession and provides direction on legislation and survey practice. These functions maintain the quality of survey practice in Victoria and ensure the integrity of the state’s cadastre, which underpins the land titling system and provides confidence in the property market. OSGV also provides expert cadastral services and advice for government-related land dealings.</w:t>
      </w:r>
    </w:p>
    <w:p w14:paraId="5B452C42" w14:textId="77777777" w:rsidR="003A7FC4" w:rsidRPr="003E6AED" w:rsidRDefault="003A7FC4" w:rsidP="00184349">
      <w:pPr>
        <w:pStyle w:val="Heading1"/>
        <w:rPr>
          <w:lang w:val="en-US"/>
        </w:rPr>
      </w:pPr>
      <w:r w:rsidRPr="00044384">
        <w:lastRenderedPageBreak/>
        <w:t>OSGV’s Trainee Licensed Surveyor Scheme</w:t>
      </w:r>
    </w:p>
    <w:p w14:paraId="07BFCA61" w14:textId="5EBE8BF4" w:rsidR="003A7FC4" w:rsidRDefault="003A7FC4" w:rsidP="003A7FC4">
      <w:pPr>
        <w:pStyle w:val="BodyText"/>
      </w:pPr>
      <w:r w:rsidRPr="003E6AED">
        <w:t>Participants in the Trainee Licensed Surveyor Scheme will study full time in the final year (201</w:t>
      </w:r>
      <w:r w:rsidR="00F93E49">
        <w:t>9</w:t>
      </w:r>
      <w:r w:rsidRPr="003E6AED">
        <w:t>) of a university course and complete a minimum of 15 weeks</w:t>
      </w:r>
      <w:r w:rsidR="007905CC">
        <w:t>’</w:t>
      </w:r>
      <w:r w:rsidRPr="003E6AED">
        <w:t xml:space="preserve"> work placement with OSGV. </w:t>
      </w:r>
    </w:p>
    <w:p w14:paraId="63C39C04" w14:textId="77777777" w:rsidR="003A7FC4" w:rsidRDefault="003A7FC4" w:rsidP="003A7FC4">
      <w:pPr>
        <w:pStyle w:val="BodyText"/>
        <w:rPr>
          <w:color w:val="B3272F" w:themeColor="text2"/>
          <w:sz w:val="32"/>
          <w:lang w:val="en-US"/>
        </w:rPr>
      </w:pPr>
      <w:r w:rsidRPr="003E6AED">
        <w:t>Following completion of the final year of study, trainees are offered full-time fixed-term employment with OSGV</w:t>
      </w:r>
      <w:r>
        <w:t xml:space="preserve"> </w:t>
      </w:r>
      <w:r w:rsidRPr="003E6AED">
        <w:t>and enter into a four</w:t>
      </w:r>
      <w:r w:rsidR="007905CC">
        <w:t>-</w:t>
      </w:r>
      <w:r w:rsidRPr="003E6AED">
        <w:t>year professional training agreement with the Surveyors Registration Board of Victoria, under the supervision of a licensed surveyor. Successful completion of the scheme leads to t</w:t>
      </w:r>
      <w:r>
        <w:t xml:space="preserve">heir registration as a </w:t>
      </w:r>
      <w:r w:rsidR="007905CC">
        <w:t>licensed s</w:t>
      </w:r>
      <w:r w:rsidR="007905CC" w:rsidRPr="003E6AED">
        <w:t xml:space="preserve">urveyor </w:t>
      </w:r>
      <w:r w:rsidRPr="003E6AED">
        <w:t xml:space="preserve">and </w:t>
      </w:r>
      <w:r>
        <w:t>a permanent position with OSGV.</w:t>
      </w:r>
    </w:p>
    <w:p w14:paraId="624528CE" w14:textId="77777777" w:rsidR="003A7FC4" w:rsidRPr="002463E8" w:rsidRDefault="003A7FC4" w:rsidP="00184349">
      <w:pPr>
        <w:pStyle w:val="Heading1"/>
        <w:rPr>
          <w:lang w:val="en-US"/>
        </w:rPr>
      </w:pPr>
      <w:r>
        <w:rPr>
          <w:lang w:val="en-US"/>
        </w:rPr>
        <w:t xml:space="preserve">Benefits for </w:t>
      </w:r>
      <w:r w:rsidR="00184349">
        <w:rPr>
          <w:lang w:val="en-US"/>
        </w:rPr>
        <w:t>t</w:t>
      </w:r>
      <w:r>
        <w:rPr>
          <w:lang w:val="en-US"/>
        </w:rPr>
        <w:t>rainees</w:t>
      </w:r>
    </w:p>
    <w:p w14:paraId="123B617F" w14:textId="77777777" w:rsidR="003A7FC4" w:rsidRPr="00050253" w:rsidRDefault="003A7FC4" w:rsidP="003A7FC4">
      <w:pPr>
        <w:pStyle w:val="Heading2"/>
        <w:numPr>
          <w:ilvl w:val="0"/>
          <w:numId w:val="0"/>
        </w:numPr>
      </w:pPr>
      <w:bookmarkStart w:id="1" w:name="_Toc460924660"/>
      <w:r w:rsidRPr="003E6AED">
        <w:t>Get paid while you study</w:t>
      </w:r>
      <w:bookmarkEnd w:id="1"/>
    </w:p>
    <w:p w14:paraId="0B1805E1" w14:textId="77777777" w:rsidR="003A7FC4" w:rsidRPr="003E6AED" w:rsidRDefault="003A7FC4" w:rsidP="003A7FC4">
      <w:pPr>
        <w:pStyle w:val="BodyText"/>
      </w:pPr>
      <w:r w:rsidRPr="003E6AED">
        <w:t>Salary for a trainee is in line with the Victorian Public Service career structure and includes superannuation and leave entitlements.</w:t>
      </w:r>
    </w:p>
    <w:p w14:paraId="33A639D1" w14:textId="77777777" w:rsidR="003A7FC4" w:rsidRPr="00050253" w:rsidRDefault="003A7FC4" w:rsidP="003A7FC4">
      <w:pPr>
        <w:pStyle w:val="Heading2"/>
      </w:pPr>
      <w:r w:rsidRPr="003E6AED">
        <w:t>On-the-job experience in your chosen career</w:t>
      </w:r>
    </w:p>
    <w:p w14:paraId="0B04DFCB" w14:textId="77777777" w:rsidR="003A7FC4" w:rsidRPr="002E3A9B" w:rsidRDefault="003A7FC4" w:rsidP="003A7FC4">
      <w:pPr>
        <w:pStyle w:val="BodyText"/>
      </w:pPr>
      <w:r w:rsidRPr="003E6AED">
        <w:t>Through a comprehensive structured training program, trainees gain experience in cadastral surveying in urban and rural environments in both the Crown (public) and private land environments; geodetic surveying; survey plan and map preparation; and related aspects of Victoria’s major infrastructure projects. There are also opportunities to interact with inte</w:t>
      </w:r>
      <w:r>
        <w:t>rnal and external professionals.</w:t>
      </w:r>
    </w:p>
    <w:p w14:paraId="550A328E" w14:textId="77777777" w:rsidR="003A7FC4" w:rsidRPr="00050253" w:rsidRDefault="003A7FC4" w:rsidP="003A7FC4">
      <w:pPr>
        <w:pStyle w:val="Heading2"/>
        <w:numPr>
          <w:ilvl w:val="0"/>
          <w:numId w:val="0"/>
        </w:numPr>
      </w:pPr>
      <w:r w:rsidRPr="007374FD">
        <w:rPr>
          <w:rFonts w:eastAsia="Calibri"/>
        </w:rPr>
        <w:t>Insight into the Victorian public sector</w:t>
      </w:r>
    </w:p>
    <w:tbl>
      <w:tblPr>
        <w:tblpPr w:leftFromText="181" w:rightFromText="181" w:topFromText="113" w:vertAnchor="page" w:horzAnchor="margin" w:tblpY="1290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3A7FC4" w14:paraId="4ED29251" w14:textId="77777777" w:rsidTr="003A7FC4">
        <w:trPr>
          <w:trHeight w:val="2608"/>
        </w:trPr>
        <w:tc>
          <w:tcPr>
            <w:tcW w:w="5216" w:type="dxa"/>
            <w:shd w:val="clear" w:color="auto" w:fill="auto"/>
          </w:tcPr>
          <w:p w14:paraId="03425A31" w14:textId="569B8F35" w:rsidR="003A7FC4" w:rsidRDefault="003A7FC4" w:rsidP="003A7FC4">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BF12F6">
              <w:rPr>
                <w:noProof/>
              </w:rPr>
              <w:t>2018</w:t>
            </w:r>
            <w:r>
              <w:fldChar w:fldCharType="end"/>
            </w:r>
          </w:p>
          <w:p w14:paraId="238AACCB" w14:textId="77777777" w:rsidR="003A7FC4" w:rsidRDefault="003A7FC4" w:rsidP="003A7FC4">
            <w:pPr>
              <w:pStyle w:val="SmallBodyText"/>
            </w:pPr>
            <w:r>
              <w:rPr>
                <w:noProof/>
              </w:rPr>
              <w:drawing>
                <wp:anchor distT="0" distB="0" distL="114300" distR="36195" simplePos="0" relativeHeight="251662848" behindDoc="0" locked="1" layoutInCell="1" allowOverlap="1" wp14:anchorId="1B1A9EEE" wp14:editId="674FE221">
                  <wp:simplePos x="0" y="0"/>
                  <wp:positionH relativeFrom="column">
                    <wp:posOffset>0</wp:posOffset>
                  </wp:positionH>
                  <wp:positionV relativeFrom="paragraph">
                    <wp:posOffset>28575</wp:posOffset>
                  </wp:positionV>
                  <wp:extent cx="658800" cy="237600"/>
                  <wp:effectExtent l="0" t="0" r="8255" b="0"/>
                  <wp:wrapSquare wrapText="bothSides"/>
                  <wp:docPr id="26" name="Picture 26"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6">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6F24F1AC" w14:textId="77777777" w:rsidR="003A7FC4" w:rsidRPr="008F559C" w:rsidRDefault="003A7FC4" w:rsidP="003A7FC4">
            <w:pPr>
              <w:pStyle w:val="SmallHeading"/>
            </w:pPr>
            <w:r w:rsidRPr="00C255C2">
              <w:t>Disclaimer</w:t>
            </w:r>
          </w:p>
          <w:p w14:paraId="77584DEB" w14:textId="77777777" w:rsidR="003A7FC4" w:rsidRDefault="003A7FC4" w:rsidP="003A7FC4">
            <w:pPr>
              <w:pStyle w:val="SmallBodyText"/>
            </w:pPr>
            <w:r w:rsidRPr="00405DE3">
              <w:t xml:space="preserve">This publication may be of assistance to </w:t>
            </w:r>
            <w:proofErr w:type="gramStart"/>
            <w:r w:rsidRPr="00405DE3">
              <w:t>you</w:t>
            </w:r>
            <w:proofErr w:type="gramEnd"/>
            <w:r w:rsidRPr="00405DE3">
              <w:t xml:space="preserve">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14:paraId="11B219A6" w14:textId="77777777" w:rsidR="003A7FC4" w:rsidRPr="00E97294" w:rsidRDefault="003A7FC4" w:rsidP="003A7FC4">
            <w:pPr>
              <w:pStyle w:val="xAccessibilityHeading"/>
            </w:pPr>
            <w:bookmarkStart w:id="3" w:name="_Accessibility"/>
            <w:bookmarkEnd w:id="3"/>
            <w:r w:rsidRPr="00E97294">
              <w:t>Accessibility</w:t>
            </w:r>
          </w:p>
          <w:p w14:paraId="788EB0B8" w14:textId="45EA36F7" w:rsidR="003A7FC4" w:rsidRDefault="003A7FC4" w:rsidP="003A7FC4">
            <w:pPr>
              <w:pStyle w:val="xAccessibilityText"/>
            </w:pPr>
            <w:r>
              <w:t>If you would like to receive this publication in an alternative format, please telephone the DELWP Customer Service Centre on 136186, email </w:t>
            </w:r>
            <w:hyperlink r:id="rId17" w:history="1">
              <w:r w:rsidRPr="003C5C56">
                <w:t>customer.service@delwp.vic.gov.au</w:t>
              </w:r>
            </w:hyperlink>
            <w:r>
              <w:t xml:space="preserve">, or via the National Relay Service on 133 677 </w:t>
            </w:r>
            <w:hyperlink r:id="rId18" w:history="1">
              <w:r w:rsidRPr="00AE3298">
                <w:t>www.relayservice.com.au</w:t>
              </w:r>
            </w:hyperlink>
            <w:r>
              <w:t xml:space="preserve">. This document is also available on the internet at </w:t>
            </w:r>
            <w:hyperlink r:id="rId19" w:history="1">
              <w:r w:rsidRPr="00AE3298">
                <w:t>www.delwp.vic.gov.au</w:t>
              </w:r>
            </w:hyperlink>
            <w:r>
              <w:t xml:space="preserve">. </w:t>
            </w:r>
          </w:p>
          <w:p w14:paraId="151E849F" w14:textId="77777777" w:rsidR="003A7FC4" w:rsidRDefault="003A7FC4" w:rsidP="003A7FC4">
            <w:pPr>
              <w:pStyle w:val="SmallBodyText"/>
            </w:pPr>
          </w:p>
        </w:tc>
      </w:tr>
    </w:tbl>
    <w:p w14:paraId="7F43FCFF" w14:textId="77777777" w:rsidR="003A7FC4" w:rsidRPr="00184349" w:rsidRDefault="003A7FC4" w:rsidP="00184349">
      <w:pPr>
        <w:pStyle w:val="BodyText"/>
      </w:pPr>
      <w:r w:rsidRPr="001E030A">
        <w:t xml:space="preserve">The Victorian Public Service offers flexible working hours; a friendly, supportive working environment; salary sacrificing; and access to health benefits. </w:t>
      </w:r>
    </w:p>
    <w:p w14:paraId="6E4DBF17" w14:textId="77777777" w:rsidR="003A7FC4" w:rsidRPr="00B10712" w:rsidRDefault="003A7FC4" w:rsidP="003A7FC4">
      <w:pPr>
        <w:pStyle w:val="Heading2"/>
        <w:rPr>
          <w:rFonts w:eastAsia="Calibri"/>
        </w:rPr>
      </w:pPr>
      <w:r w:rsidRPr="00B10712">
        <w:rPr>
          <w:rFonts w:eastAsia="Calibri"/>
        </w:rPr>
        <w:t>Build your confidence a</w:t>
      </w:r>
      <w:r>
        <w:rPr>
          <w:rFonts w:eastAsia="Calibri"/>
        </w:rPr>
        <w:t xml:space="preserve">nd network with professionals </w:t>
      </w:r>
    </w:p>
    <w:p w14:paraId="37A8CA52" w14:textId="4B5A2B29" w:rsidR="003A7FC4" w:rsidRDefault="003A7FC4" w:rsidP="003A7FC4">
      <w:pPr>
        <w:pStyle w:val="BodyText"/>
        <w:rPr>
          <w:color w:val="B3272F" w:themeColor="text2"/>
          <w:sz w:val="32"/>
          <w:lang w:val="en-US"/>
        </w:rPr>
      </w:pPr>
      <w:r w:rsidRPr="00B10712">
        <w:rPr>
          <w:lang w:eastAsia="en-AU"/>
        </w:rPr>
        <w:t>Starting a new career can be daunting</w:t>
      </w:r>
      <w:r w:rsidR="00AB4C83">
        <w:rPr>
          <w:lang w:eastAsia="en-AU"/>
        </w:rPr>
        <w:t>;</w:t>
      </w:r>
      <w:r w:rsidRPr="00B10712">
        <w:rPr>
          <w:lang w:eastAsia="en-AU"/>
        </w:rPr>
        <w:t xml:space="preserve"> but</w:t>
      </w:r>
      <w:r w:rsidR="00AB4C83">
        <w:rPr>
          <w:lang w:eastAsia="en-AU"/>
        </w:rPr>
        <w:t>,</w:t>
      </w:r>
      <w:r w:rsidRPr="00B10712">
        <w:rPr>
          <w:lang w:eastAsia="en-AU"/>
        </w:rPr>
        <w:t xml:space="preserve"> with the assistance of OSGV’s experienced, qualified </w:t>
      </w:r>
      <w:r w:rsidR="00AB4C83">
        <w:rPr>
          <w:lang w:eastAsia="en-AU"/>
        </w:rPr>
        <w:t>l</w:t>
      </w:r>
      <w:r>
        <w:rPr>
          <w:lang w:eastAsia="en-AU"/>
        </w:rPr>
        <w:t xml:space="preserve">icensed </w:t>
      </w:r>
      <w:r w:rsidR="00AB4C83">
        <w:rPr>
          <w:lang w:eastAsia="en-AU"/>
        </w:rPr>
        <w:t>s</w:t>
      </w:r>
      <w:r w:rsidRPr="00B10712">
        <w:rPr>
          <w:lang w:eastAsia="en-AU"/>
        </w:rPr>
        <w:t>urveyors and support staff, trainees find their confidence builds quickly.</w:t>
      </w:r>
    </w:p>
    <w:p w14:paraId="61667418" w14:textId="77777777" w:rsidR="003A7FC4" w:rsidRDefault="003A7FC4" w:rsidP="00184349">
      <w:pPr>
        <w:pStyle w:val="Heading1"/>
        <w:rPr>
          <w:lang w:val="en-US"/>
        </w:rPr>
      </w:pPr>
      <w:r w:rsidRPr="002E3A9B">
        <w:rPr>
          <w:lang w:val="en-US"/>
        </w:rPr>
        <w:t xml:space="preserve">Selection </w:t>
      </w:r>
      <w:r w:rsidR="00184349">
        <w:rPr>
          <w:lang w:val="en-US"/>
        </w:rPr>
        <w:t>c</w:t>
      </w:r>
      <w:r w:rsidRPr="002E3A9B">
        <w:rPr>
          <w:lang w:val="en-US"/>
        </w:rPr>
        <w:t xml:space="preserve">riteria </w:t>
      </w:r>
    </w:p>
    <w:p w14:paraId="3280A16C" w14:textId="0F66F384" w:rsidR="003A7FC4" w:rsidRDefault="003A7FC4" w:rsidP="003A7FC4">
      <w:pPr>
        <w:pStyle w:val="BodyText"/>
        <w:rPr>
          <w:lang w:eastAsia="en-AU"/>
        </w:rPr>
      </w:pPr>
      <w:r>
        <w:rPr>
          <w:lang w:eastAsia="en-AU"/>
        </w:rPr>
        <w:t>OSGV is looking for enthusiastic surveying students who are entering their final year (</w:t>
      </w:r>
      <w:r w:rsidR="00AB4C83">
        <w:rPr>
          <w:lang w:eastAsia="en-AU"/>
        </w:rPr>
        <w:t xml:space="preserve">in </w:t>
      </w:r>
      <w:r>
        <w:rPr>
          <w:lang w:eastAsia="en-AU"/>
        </w:rPr>
        <w:t>201</w:t>
      </w:r>
      <w:r w:rsidR="00F93E49">
        <w:rPr>
          <w:lang w:eastAsia="en-AU"/>
        </w:rPr>
        <w:t>9</w:t>
      </w:r>
      <w:r>
        <w:rPr>
          <w:lang w:eastAsia="en-AU"/>
        </w:rPr>
        <w:t xml:space="preserve">) of a surveying course that leads to a Bachelor of Applied Science (Surveying) degree at RMIT University or Master of Engineering (Spatial) at the University of Melbourne. </w:t>
      </w:r>
    </w:p>
    <w:p w14:paraId="0BBD8ADF" w14:textId="39FB894C" w:rsidR="003A7FC4" w:rsidRDefault="003A7FC4" w:rsidP="003A7FC4">
      <w:pPr>
        <w:pStyle w:val="BodyText"/>
        <w:rPr>
          <w:lang w:eastAsia="en-AU"/>
        </w:rPr>
      </w:pPr>
      <w:r>
        <w:rPr>
          <w:lang w:eastAsia="en-AU"/>
        </w:rPr>
        <w:t>Applicants must be citizens or permanent residents of Australia, willing and abl</w:t>
      </w:r>
      <w:r w:rsidR="00F93E49">
        <w:rPr>
          <w:lang w:eastAsia="en-AU"/>
        </w:rPr>
        <w:t>e to occasionally work in regional Victoria</w:t>
      </w:r>
      <w:r>
        <w:rPr>
          <w:lang w:eastAsia="en-AU"/>
        </w:rPr>
        <w:t xml:space="preserve">, hold a current Victorian drivers licence and undergo a National Police Record Check as part of the pre-employment requirements. </w:t>
      </w:r>
    </w:p>
    <w:p w14:paraId="0185504D" w14:textId="2435310D" w:rsidR="003A7FC4" w:rsidRPr="00184349" w:rsidRDefault="003A7FC4" w:rsidP="003A7FC4">
      <w:pPr>
        <w:pStyle w:val="BodyText"/>
        <w:rPr>
          <w:lang w:eastAsia="en-AU"/>
        </w:rPr>
      </w:pPr>
      <w:r>
        <w:rPr>
          <w:lang w:eastAsia="en-AU"/>
        </w:rPr>
        <w:t xml:space="preserve">The Department of Environment, Land, Water and Planning is an Equal Employment Opportunity employer. </w:t>
      </w:r>
      <w:r w:rsidR="00F93E49">
        <w:rPr>
          <w:lang w:eastAsia="en-AU"/>
        </w:rPr>
        <w:t xml:space="preserve"> </w:t>
      </w:r>
    </w:p>
    <w:p w14:paraId="726651CB" w14:textId="71B87193" w:rsidR="003A7FC4" w:rsidRPr="00B10712" w:rsidRDefault="003A7FC4" w:rsidP="00184349">
      <w:pPr>
        <w:pStyle w:val="Heading1"/>
        <w:numPr>
          <w:ilvl w:val="0"/>
          <w:numId w:val="0"/>
        </w:numPr>
      </w:pPr>
      <w:r w:rsidRPr="002E3A9B">
        <w:rPr>
          <w:lang w:val="en-US"/>
        </w:rPr>
        <w:t xml:space="preserve">How to </w:t>
      </w:r>
      <w:r w:rsidR="00AB4C83">
        <w:rPr>
          <w:lang w:val="en-US"/>
        </w:rPr>
        <w:t>a</w:t>
      </w:r>
      <w:r w:rsidRPr="002E3A9B">
        <w:rPr>
          <w:lang w:val="en-US"/>
        </w:rPr>
        <w:t>pply</w:t>
      </w:r>
    </w:p>
    <w:p w14:paraId="5A5CBEF3" w14:textId="7852A206" w:rsidR="00184349" w:rsidRDefault="003A7FC4" w:rsidP="00184349">
      <w:pPr>
        <w:pStyle w:val="BodyText"/>
        <w:rPr>
          <w:lang w:eastAsia="en-AU"/>
        </w:rPr>
      </w:pPr>
      <w:r w:rsidRPr="00184349">
        <w:rPr>
          <w:rStyle w:val="Heading3Char"/>
        </w:rPr>
        <w:t>Applications</w:t>
      </w:r>
    </w:p>
    <w:p w14:paraId="33164C5E" w14:textId="4F07EC8C" w:rsidR="003A7FC4" w:rsidRDefault="003A7FC4" w:rsidP="00184349">
      <w:pPr>
        <w:pStyle w:val="BodyText"/>
      </w:pPr>
      <w:r w:rsidRPr="00184349">
        <w:t>www.propertyandlandtitles.vic.gov.au/surveying &gt; T</w:t>
      </w:r>
      <w:r w:rsidR="00AB4C83">
        <w:t>rainee Licensed Surveyor Scheme</w:t>
      </w:r>
      <w:r w:rsidR="00F93E49">
        <w:t xml:space="preserve"> </w:t>
      </w:r>
      <w:r w:rsidR="00AB4C83">
        <w:t xml:space="preserve"> </w:t>
      </w:r>
    </w:p>
    <w:p w14:paraId="5448EA20" w14:textId="13FEFC44" w:rsidR="00F96B02" w:rsidRPr="00184349" w:rsidRDefault="00F96B02" w:rsidP="00184349">
      <w:pPr>
        <w:pStyle w:val="BodyText"/>
        <w:rPr>
          <w:lang w:eastAsia="en-AU"/>
        </w:rPr>
      </w:pPr>
      <w:r w:rsidRPr="00F95148">
        <w:t>Please note:</w:t>
      </w:r>
      <w:r w:rsidR="00BF12F6">
        <w:t xml:space="preserve"> applications close Thurs</w:t>
      </w:r>
      <w:r>
        <w:t xml:space="preserve">day </w:t>
      </w:r>
      <w:r w:rsidR="00BF12F6">
        <w:t>27</w:t>
      </w:r>
      <w:r w:rsidR="00F93E49" w:rsidRPr="00F93E49">
        <w:rPr>
          <w:vertAlign w:val="superscript"/>
        </w:rPr>
        <w:t>th</w:t>
      </w:r>
      <w:r w:rsidR="00F93E49">
        <w:t xml:space="preserve"> September 2018.</w:t>
      </w:r>
      <w:bookmarkStart w:id="4" w:name="_GoBack"/>
      <w:bookmarkEnd w:id="4"/>
    </w:p>
    <w:p w14:paraId="797C6EB0" w14:textId="4536DADA" w:rsidR="00184349" w:rsidRDefault="00F96B02" w:rsidP="00184349">
      <w:pPr>
        <w:pStyle w:val="Heading3"/>
      </w:pPr>
      <w:r>
        <w:t>Further information</w:t>
      </w:r>
      <w:r w:rsidR="003A7FC4">
        <w:t xml:space="preserve"> </w:t>
      </w:r>
    </w:p>
    <w:p w14:paraId="35AF4D26" w14:textId="75154D08" w:rsidR="003A7FC4" w:rsidRDefault="00184349" w:rsidP="003A7FC4">
      <w:pPr>
        <w:pStyle w:val="BodyText"/>
        <w:rPr>
          <w:lang w:eastAsia="en-AU"/>
        </w:rPr>
      </w:pPr>
      <w:r>
        <w:rPr>
          <w:lang w:eastAsia="en-AU"/>
        </w:rPr>
        <w:t xml:space="preserve">E: </w:t>
      </w:r>
      <w:r w:rsidR="003A7FC4">
        <w:rPr>
          <w:lang w:eastAsia="en-AU"/>
        </w:rPr>
        <w:t>surveyor.general@delwp.vic.g</w:t>
      </w:r>
      <w:r w:rsidR="00AB4C83">
        <w:rPr>
          <w:lang w:eastAsia="en-AU"/>
        </w:rPr>
        <w:t>ov.au</w:t>
      </w:r>
      <w:r w:rsidR="003A7FC4">
        <w:rPr>
          <w:lang w:eastAsia="en-AU"/>
        </w:rPr>
        <w:t xml:space="preserve"> </w:t>
      </w:r>
    </w:p>
    <w:p w14:paraId="212F8459" w14:textId="73BAD1B2" w:rsidR="003A7FC4" w:rsidRDefault="00184349" w:rsidP="003A7FC4">
      <w:pPr>
        <w:pStyle w:val="BodyText"/>
        <w:rPr>
          <w:lang w:eastAsia="en-AU"/>
        </w:rPr>
      </w:pPr>
      <w:r>
        <w:rPr>
          <w:lang w:eastAsia="en-AU"/>
        </w:rPr>
        <w:t>T:</w:t>
      </w:r>
      <w:r w:rsidR="00F93E49">
        <w:rPr>
          <w:lang w:eastAsia="en-AU"/>
        </w:rPr>
        <w:t xml:space="preserve"> (03) 9194 0252</w:t>
      </w:r>
    </w:p>
    <w:p w14:paraId="36F50022" w14:textId="77777777" w:rsidR="008F2EFD" w:rsidRPr="003A7FC4" w:rsidRDefault="008F2EFD" w:rsidP="003A7FC4"/>
    <w:sectPr w:rsidR="008F2EFD" w:rsidRPr="003A7FC4" w:rsidSect="003A7FC4">
      <w:headerReference w:type="even" r:id="rId20"/>
      <w:headerReference w:type="default" r:id="rId21"/>
      <w:footerReference w:type="even" r:id="rId22"/>
      <w:footerReference w:type="default" r:id="rId23"/>
      <w:headerReference w:type="first" r:id="rId24"/>
      <w:footerReference w:type="first" r:id="rId25"/>
      <w:type w:val="continuous"/>
      <w:pgSz w:w="11907" w:h="16840" w:code="9"/>
      <w:pgMar w:top="2211" w:right="851" w:bottom="1758" w:left="851"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26BD5" w14:textId="77777777" w:rsidR="00DA1B24" w:rsidRDefault="00DA1B24">
      <w:r>
        <w:separator/>
      </w:r>
    </w:p>
    <w:p w14:paraId="270FA15F" w14:textId="77777777" w:rsidR="00DA1B24" w:rsidRDefault="00DA1B24"/>
    <w:p w14:paraId="1DAE8EEF" w14:textId="77777777" w:rsidR="00DA1B24" w:rsidRDefault="00DA1B24"/>
  </w:endnote>
  <w:endnote w:type="continuationSeparator" w:id="0">
    <w:p w14:paraId="4E9B48FD" w14:textId="77777777" w:rsidR="00DA1B24" w:rsidRDefault="00DA1B24">
      <w:r>
        <w:continuationSeparator/>
      </w:r>
    </w:p>
    <w:p w14:paraId="364BF065" w14:textId="77777777" w:rsidR="00DA1B24" w:rsidRDefault="00DA1B24"/>
    <w:p w14:paraId="1A522E68" w14:textId="77777777" w:rsidR="00DA1B24" w:rsidRDefault="00DA1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76101" w14:textId="77777777" w:rsidR="003A7FC4" w:rsidRPr="00B5221E" w:rsidRDefault="003A7FC4" w:rsidP="00E97294">
    <w:pPr>
      <w:pStyle w:val="FooterEven"/>
    </w:pPr>
    <w:r w:rsidRPr="00D55628">
      <w:rPr>
        <w:noProof/>
      </w:rPr>
      <mc:AlternateContent>
        <mc:Choice Requires="wps">
          <w:drawing>
            <wp:anchor distT="0" distB="0" distL="114300" distR="114300" simplePos="0" relativeHeight="251664896" behindDoc="1" locked="1" layoutInCell="1" allowOverlap="1" wp14:anchorId="3E1D613F" wp14:editId="0828924B">
              <wp:simplePos x="0" y="0"/>
              <wp:positionH relativeFrom="page">
                <wp:align>center</wp:align>
              </wp:positionH>
              <wp:positionV relativeFrom="page">
                <wp:align>center</wp:align>
              </wp:positionV>
              <wp:extent cx="7560000" cy="1796400"/>
              <wp:effectExtent l="0" t="0" r="0" b="0"/>
              <wp:wrapNone/>
              <wp:docPr id="1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71C47" w14:textId="77777777" w:rsidR="003A7FC4" w:rsidRPr="0001226A" w:rsidRDefault="003A7F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D613F"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5158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uKP0AIAAOA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AZ7uKP0AIAAOAFAAAOAAAAAAAAAAAAAAAAAC4CAABkcnMvZTJvRG9jLnht&#10;bFBLAQItABQABgAIAAAAIQA0xUTO2wAAAAYBAAAPAAAAAAAAAAAAAAAAACoFAABkcnMvZG93bnJl&#10;di54bWxQSwUGAAAAAAQABADzAAAAMgYAAAAA&#10;" filled="f" stroked="f">
              <v:textbox>
                <w:txbxContent>
                  <w:p w14:paraId="04A71C47" w14:textId="77777777" w:rsidR="003A7FC4" w:rsidRPr="0001226A" w:rsidRDefault="003A7F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B08ED" w14:textId="77777777" w:rsidR="003A7FC4" w:rsidRDefault="003A7FC4" w:rsidP="00213C82">
    <w:pPr>
      <w:pStyle w:val="Footer"/>
    </w:pPr>
    <w:r w:rsidRPr="00D55628">
      <w:rPr>
        <w:noProof/>
      </w:rPr>
      <mc:AlternateContent>
        <mc:Choice Requires="wps">
          <w:drawing>
            <wp:anchor distT="0" distB="0" distL="114300" distR="114300" simplePos="0" relativeHeight="251667968" behindDoc="1" locked="1" layoutInCell="1" allowOverlap="1" wp14:anchorId="17810A03" wp14:editId="4C69C27F">
              <wp:simplePos x="0" y="0"/>
              <wp:positionH relativeFrom="page">
                <wp:align>center</wp:align>
              </wp:positionH>
              <wp:positionV relativeFrom="page">
                <wp:align>center</wp:align>
              </wp:positionV>
              <wp:extent cx="7560000" cy="1796400"/>
              <wp:effectExtent l="0" t="0" r="0" b="0"/>
              <wp:wrapNone/>
              <wp:docPr id="20"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A2C5" w14:textId="77777777" w:rsidR="003A7FC4" w:rsidRPr="0001226A" w:rsidRDefault="003A7F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810A0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485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DMXSYJ0wIAAOcFAAAOAAAAAAAAAAAAAAAAAC4CAABkcnMvZTJvRG9j&#10;LnhtbFBLAQItABQABgAIAAAAIQA0xUTO2wAAAAYBAAAPAAAAAAAAAAAAAAAAAC0FAABkcnMvZG93&#10;bnJldi54bWxQSwUGAAAAAAQABADzAAAANQYAAAAA&#10;" filled="f" stroked="f">
              <v:textbox>
                <w:txbxContent>
                  <w:p w14:paraId="56E0A2C5" w14:textId="77777777" w:rsidR="003A7FC4" w:rsidRPr="0001226A" w:rsidRDefault="003A7F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EC264" w14:textId="77777777" w:rsidR="003A7FC4" w:rsidRDefault="003A7FC4" w:rsidP="00BF3066">
    <w:pPr>
      <w:pStyle w:val="Footer"/>
      <w:spacing w:before="1600"/>
    </w:pPr>
    <w:r>
      <w:rPr>
        <w:noProof/>
      </w:rPr>
      <w:drawing>
        <wp:anchor distT="0" distB="0" distL="114300" distR="114300" simplePos="0" relativeHeight="251680256" behindDoc="1" locked="1" layoutInCell="1" allowOverlap="1" wp14:anchorId="6FB4D6A8" wp14:editId="079BD9B4">
          <wp:simplePos x="0" y="0"/>
          <wp:positionH relativeFrom="page">
            <wp:align>right</wp:align>
          </wp:positionH>
          <wp:positionV relativeFrom="page">
            <wp:align>bottom</wp:align>
          </wp:positionV>
          <wp:extent cx="2408753" cy="1085850"/>
          <wp:effectExtent l="0" t="0" r="0" b="0"/>
          <wp:wrapNone/>
          <wp:docPr id="25"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mc:AlternateContent>
        <mc:Choice Requires="wps">
          <w:drawing>
            <wp:anchor distT="0" distB="0" distL="114300" distR="114300" simplePos="0" relativeHeight="251681280" behindDoc="0" locked="1" layoutInCell="1" allowOverlap="1" wp14:anchorId="00FB8CCF" wp14:editId="4D55A070">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26E15E" w14:textId="77777777" w:rsidR="003A7FC4" w:rsidRPr="009F69FA" w:rsidRDefault="003A7FC4"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FB8CCF" id="_x0000_t202" coordsize="21600,21600" o:spt="202" path="m,l,21600r21600,l21600,xe">
              <v:stroke joinstyle="miter"/>
              <v:path gradientshapeok="t" o:connecttype="rect"/>
            </v:shapetype>
            <v:shape id="WebAddress" o:spid="_x0000_s1028" type="#_x0000_t202" style="position:absolute;margin-left:0;margin-top:0;width:303pt;height:56.7pt;z-index:25168128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14:paraId="2F26E15E" w14:textId="77777777" w:rsidR="003A7FC4" w:rsidRPr="009F69FA" w:rsidRDefault="003A7FC4" w:rsidP="00213C82">
                    <w:pPr>
                      <w:pStyle w:val="xWeb"/>
                    </w:pPr>
                    <w:r w:rsidRPr="009F69FA">
                      <w:t>de</w:t>
                    </w:r>
                    <w:r>
                      <w:t>lwp</w:t>
                    </w:r>
                    <w:r w:rsidRPr="009F69FA">
                      <w:t>.vic.gov.au</w:t>
                    </w:r>
                  </w:p>
                </w:txbxContent>
              </v:textbox>
              <w10:wrap anchorx="page" anchory="page"/>
              <w10:anchorlock/>
            </v:shape>
          </w:pict>
        </mc:Fallback>
      </mc:AlternateContent>
    </w:r>
    <w:r>
      <w:rPr>
        <w:noProof/>
        <w:sz w:val="18"/>
      </w:rPr>
      <w:drawing>
        <wp:anchor distT="0" distB="0" distL="114300" distR="114300" simplePos="0" relativeHeight="251679232" behindDoc="1" locked="1" layoutInCell="1" allowOverlap="1" wp14:anchorId="68F8CE37" wp14:editId="2C0BFE01">
          <wp:simplePos x="0" y="0"/>
          <wp:positionH relativeFrom="page">
            <wp:align>right</wp:align>
          </wp:positionH>
          <wp:positionV relativeFrom="page">
            <wp:align>bottom</wp:align>
          </wp:positionV>
          <wp:extent cx="2422800" cy="1083600"/>
          <wp:effectExtent l="0" t="0" r="0" b="0"/>
          <wp:wrapNone/>
          <wp:docPr id="5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8D7087" w14:paraId="0BF83B2B" w14:textId="77777777" w:rsidTr="00B15B59">
      <w:trPr>
        <w:trHeight w:val="397"/>
      </w:trPr>
      <w:tc>
        <w:tcPr>
          <w:tcW w:w="340" w:type="dxa"/>
        </w:tcPr>
        <w:p w14:paraId="7D7FDBAC" w14:textId="13533782" w:rsidR="008D7087" w:rsidRPr="00D55628" w:rsidRDefault="008D7087" w:rsidP="008D7087">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F95148">
            <w:rPr>
              <w:noProof/>
            </w:rPr>
            <w:t>2</w:t>
          </w:r>
          <w:r w:rsidRPr="00D55628">
            <w:fldChar w:fldCharType="end"/>
          </w:r>
        </w:p>
      </w:tc>
      <w:tc>
        <w:tcPr>
          <w:tcW w:w="9071" w:type="dxa"/>
        </w:tcPr>
        <w:p w14:paraId="2D1B50D1" w14:textId="77777777" w:rsidR="008D7087" w:rsidRPr="00D55628" w:rsidRDefault="008D7087" w:rsidP="008D7087">
          <w:pPr>
            <w:pStyle w:val="FooterEven"/>
          </w:pPr>
        </w:p>
      </w:tc>
    </w:tr>
  </w:tbl>
  <w:p w14:paraId="4D02A0E9" w14:textId="77777777" w:rsidR="008D7087" w:rsidRPr="008B5730" w:rsidRDefault="008D7087" w:rsidP="008D7087">
    <w:pPr>
      <w:pStyle w:val="Footer"/>
    </w:pPr>
  </w:p>
  <w:p w14:paraId="78E3DEA3" w14:textId="77777777" w:rsidR="00E962AA" w:rsidRPr="008D7087" w:rsidRDefault="00E962AA" w:rsidP="008D70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8D7087" w14:paraId="6BCE1D26" w14:textId="77777777" w:rsidTr="00B15B59">
      <w:trPr>
        <w:trHeight w:val="397"/>
      </w:trPr>
      <w:tc>
        <w:tcPr>
          <w:tcW w:w="9071" w:type="dxa"/>
        </w:tcPr>
        <w:p w14:paraId="4B823AC3" w14:textId="77777777" w:rsidR="008D7087" w:rsidRPr="00CB1FB7" w:rsidRDefault="008D7087" w:rsidP="008D7087">
          <w:pPr>
            <w:pStyle w:val="FooterOdd"/>
            <w:rPr>
              <w:b/>
            </w:rPr>
          </w:pPr>
        </w:p>
      </w:tc>
      <w:tc>
        <w:tcPr>
          <w:tcW w:w="340" w:type="dxa"/>
        </w:tcPr>
        <w:p w14:paraId="5E152234" w14:textId="77777777" w:rsidR="008D7087" w:rsidRPr="00D55628" w:rsidRDefault="008D7087" w:rsidP="008D7087">
          <w:pPr>
            <w:pStyle w:val="FooterOddPageNumber"/>
          </w:pPr>
          <w:r w:rsidRPr="00D55628">
            <w:fldChar w:fldCharType="begin"/>
          </w:r>
          <w:r w:rsidRPr="00D55628">
            <w:instrText xml:space="preserve"> PAGE   \* MERGEFORMAT </w:instrText>
          </w:r>
          <w:r w:rsidRPr="00D55628">
            <w:fldChar w:fldCharType="separate"/>
          </w:r>
          <w:r w:rsidR="00184349">
            <w:rPr>
              <w:noProof/>
            </w:rPr>
            <w:t>3</w:t>
          </w:r>
          <w:r w:rsidRPr="00D55628">
            <w:fldChar w:fldCharType="end"/>
          </w:r>
        </w:p>
      </w:tc>
    </w:tr>
  </w:tbl>
  <w:p w14:paraId="5D412919" w14:textId="77777777" w:rsidR="008D7087" w:rsidRDefault="008D7087" w:rsidP="008D7087">
    <w:pPr>
      <w:pStyle w:val="Footer"/>
    </w:pPr>
  </w:p>
  <w:p w14:paraId="27D28C4F" w14:textId="77777777" w:rsidR="00E962AA" w:rsidRPr="008D7087" w:rsidRDefault="00E962AA" w:rsidP="008D708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89738" w14:textId="77777777" w:rsidR="00E962AA" w:rsidRDefault="00E962AA" w:rsidP="00BF3066">
    <w:pPr>
      <w:pStyle w:val="Footer"/>
      <w:spacing w:before="1600"/>
    </w:pPr>
    <w:r>
      <w:rPr>
        <w:noProof/>
      </w:rPr>
      <w:drawing>
        <wp:anchor distT="0" distB="0" distL="114300" distR="114300" simplePos="0" relativeHeight="251661824" behindDoc="1" locked="1" layoutInCell="1" allowOverlap="1" wp14:anchorId="23897509" wp14:editId="6B5B9529">
          <wp:simplePos x="0" y="0"/>
          <wp:positionH relativeFrom="page">
            <wp:align>right</wp:align>
          </wp:positionH>
          <wp:positionV relativeFrom="page">
            <wp:align>bottom</wp:align>
          </wp:positionV>
          <wp:extent cx="2408753" cy="1085850"/>
          <wp:effectExtent l="0" t="0" r="0" b="0"/>
          <wp:wrapNone/>
          <wp:docPr id="9"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w:drawing>
        <wp:anchor distT="0" distB="0" distL="114300" distR="114300" simplePos="0" relativeHeight="251657728" behindDoc="1" locked="1" layoutInCell="1" allowOverlap="1" wp14:anchorId="33763D42" wp14:editId="5A18CE17">
          <wp:simplePos x="0" y="0"/>
          <wp:positionH relativeFrom="page">
            <wp:align>right</wp:align>
          </wp:positionH>
          <wp:positionV relativeFrom="page">
            <wp:align>bottom</wp:align>
          </wp:positionV>
          <wp:extent cx="2422800" cy="1083600"/>
          <wp:effectExtent l="0" t="0" r="0" b="0"/>
          <wp:wrapNone/>
          <wp:docPr id="10"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3DBD3" w14:textId="77777777" w:rsidR="00DA1B24" w:rsidRPr="008F5280" w:rsidRDefault="00DA1B24" w:rsidP="008F5280">
      <w:pPr>
        <w:pStyle w:val="FootnoteSeparator"/>
      </w:pPr>
    </w:p>
    <w:p w14:paraId="5474F43C" w14:textId="77777777" w:rsidR="00DA1B24" w:rsidRDefault="00DA1B24"/>
  </w:footnote>
  <w:footnote w:type="continuationSeparator" w:id="0">
    <w:p w14:paraId="649126E7" w14:textId="77777777" w:rsidR="00DA1B24" w:rsidRDefault="00DA1B24" w:rsidP="008F5280">
      <w:pPr>
        <w:pStyle w:val="FootnoteSeparator"/>
      </w:pPr>
    </w:p>
    <w:p w14:paraId="2F8E4CF4" w14:textId="77777777" w:rsidR="00DA1B24" w:rsidRDefault="00DA1B24"/>
    <w:p w14:paraId="012AE8BD" w14:textId="77777777" w:rsidR="00DA1B24" w:rsidRDefault="00DA1B24"/>
  </w:footnote>
  <w:footnote w:type="continuationNotice" w:id="1">
    <w:p w14:paraId="3DF83BDB" w14:textId="77777777" w:rsidR="00DA1B24" w:rsidRDefault="00DA1B24" w:rsidP="00D55628"/>
    <w:p w14:paraId="771D1EF7" w14:textId="77777777" w:rsidR="00DA1B24" w:rsidRDefault="00DA1B24"/>
    <w:p w14:paraId="3339E4D7" w14:textId="77777777" w:rsidR="00DA1B24" w:rsidRDefault="00DA1B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3A7FC4" w:rsidRPr="00975ED3" w14:paraId="731E2F53" w14:textId="77777777" w:rsidTr="00AC028D">
      <w:trPr>
        <w:trHeight w:hRule="exact" w:val="1418"/>
      </w:trPr>
      <w:tc>
        <w:tcPr>
          <w:tcW w:w="7761" w:type="dxa"/>
          <w:vAlign w:val="center"/>
        </w:tcPr>
        <w:p w14:paraId="519242EC" w14:textId="77777777" w:rsidR="003A7FC4" w:rsidRPr="00975ED3" w:rsidRDefault="00BF12F6" w:rsidP="00AC028D">
          <w:pPr>
            <w:pStyle w:val="Header"/>
          </w:pPr>
          <w:r>
            <w:fldChar w:fldCharType="begin"/>
          </w:r>
          <w:r>
            <w:instrText xml:space="preserve"> STYLEREF  Title  \* MERGEFORMAT </w:instrText>
          </w:r>
          <w:r>
            <w:fldChar w:fldCharType="separate"/>
          </w:r>
          <w:r w:rsidR="003A7FC4">
            <w:rPr>
              <w:noProof/>
            </w:rPr>
            <w:t>Trainee Licensed Surveyor Scheme</w:t>
          </w:r>
          <w:r>
            <w:rPr>
              <w:noProof/>
            </w:rPr>
            <w:fldChar w:fldCharType="end"/>
          </w:r>
        </w:p>
      </w:tc>
    </w:tr>
  </w:tbl>
  <w:p w14:paraId="680A69F4" w14:textId="77777777" w:rsidR="003A7FC4" w:rsidRDefault="003A7FC4" w:rsidP="00254A01">
    <w:pPr>
      <w:pStyle w:val="Header"/>
    </w:pPr>
    <w:r w:rsidRPr="00806AB6">
      <w:rPr>
        <w:noProof/>
      </w:rPr>
      <mc:AlternateContent>
        <mc:Choice Requires="wps">
          <w:drawing>
            <wp:anchor distT="0" distB="0" distL="114300" distR="114300" simplePos="0" relativeHeight="251675136" behindDoc="1" locked="0" layoutInCell="1" allowOverlap="1" wp14:anchorId="20D20701" wp14:editId="34636F08">
              <wp:simplePos x="0" y="0"/>
              <wp:positionH relativeFrom="page">
                <wp:posOffset>720090</wp:posOffset>
              </wp:positionH>
              <wp:positionV relativeFrom="page">
                <wp:posOffset>288290</wp:posOffset>
              </wp:positionV>
              <wp:extent cx="864000" cy="900000"/>
              <wp:effectExtent l="0" t="0" r="0" b="0"/>
              <wp:wrapNone/>
              <wp:docPr id="4"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1B12A0" id="TriangleRight" o:spid="_x0000_s1026" style="position:absolute;margin-left:56.7pt;margin-top:22.7pt;width:68.05pt;height:70.85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DzfeLz1AIAAOg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73088" behindDoc="1" locked="0" layoutInCell="1" allowOverlap="1" wp14:anchorId="65A74C30" wp14:editId="5E22B5D0">
              <wp:simplePos x="0" y="0"/>
              <wp:positionH relativeFrom="page">
                <wp:posOffset>288290</wp:posOffset>
              </wp:positionH>
              <wp:positionV relativeFrom="page">
                <wp:posOffset>288290</wp:posOffset>
              </wp:positionV>
              <wp:extent cx="864000" cy="900000"/>
              <wp:effectExtent l="0" t="0" r="0" b="0"/>
              <wp:wrapNone/>
              <wp:docPr id="6"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E7A7FF" id="TriangleLeft" o:spid="_x0000_s1026" style="position:absolute;margin-left:22.7pt;margin-top:22.7pt;width:68.05pt;height:70.85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72064" behindDoc="1" locked="0" layoutInCell="1" allowOverlap="1" wp14:anchorId="74A5C75F" wp14:editId="16DE8D69">
              <wp:simplePos x="0" y="0"/>
              <wp:positionH relativeFrom="page">
                <wp:posOffset>288290</wp:posOffset>
              </wp:positionH>
              <wp:positionV relativeFrom="page">
                <wp:posOffset>288290</wp:posOffset>
              </wp:positionV>
              <wp:extent cx="7020000" cy="900000"/>
              <wp:effectExtent l="0" t="0" r="9525" b="0"/>
              <wp:wrapNone/>
              <wp:docPr id="7"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B68E5A1" id="Rectangle" o:spid="_x0000_s1026" style="position:absolute;margin-left:22.7pt;margin-top:22.7pt;width:552.75pt;height:70.8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" fillcolor="#00b2a9 [3204]" stroked="f">
              <w10:wrap anchorx="page" anchory="page"/>
            </v:rect>
          </w:pict>
        </mc:Fallback>
      </mc:AlternateContent>
    </w:r>
  </w:p>
  <w:p w14:paraId="728F9792" w14:textId="77777777" w:rsidR="003A7FC4" w:rsidRPr="00254A01" w:rsidRDefault="003A7FC4"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3A7FC4" w:rsidRPr="00975ED3" w14:paraId="25ABB6A5" w14:textId="77777777" w:rsidTr="00AC028D">
      <w:trPr>
        <w:trHeight w:hRule="exact" w:val="1418"/>
      </w:trPr>
      <w:tc>
        <w:tcPr>
          <w:tcW w:w="7761" w:type="dxa"/>
          <w:vAlign w:val="center"/>
        </w:tcPr>
        <w:p w14:paraId="3EF3AFCA" w14:textId="77777777" w:rsidR="003A7FC4" w:rsidRPr="00975ED3" w:rsidRDefault="00BF12F6" w:rsidP="00AC028D">
          <w:pPr>
            <w:pStyle w:val="Header"/>
          </w:pPr>
          <w:r>
            <w:fldChar w:fldCharType="begin"/>
          </w:r>
          <w:r>
            <w:instrText xml:space="preserve"> STYLEREF  Title  \* MERGEFORMAT </w:instrText>
          </w:r>
          <w:r>
            <w:fldChar w:fldCharType="separate"/>
          </w:r>
          <w:r w:rsidR="003A7FC4">
            <w:rPr>
              <w:noProof/>
            </w:rPr>
            <w:t>Trainee Licensed Surveyor Scheme</w:t>
          </w:r>
          <w:r>
            <w:rPr>
              <w:noProof/>
            </w:rPr>
            <w:fldChar w:fldCharType="end"/>
          </w:r>
        </w:p>
      </w:tc>
    </w:tr>
  </w:tbl>
  <w:p w14:paraId="478A9EC0" w14:textId="77777777" w:rsidR="003A7FC4" w:rsidRDefault="003A7FC4" w:rsidP="00254A01">
    <w:pPr>
      <w:pStyle w:val="Header"/>
    </w:pPr>
    <w:r w:rsidRPr="00806AB6">
      <w:rPr>
        <w:noProof/>
      </w:rPr>
      <mc:AlternateContent>
        <mc:Choice Requires="wps">
          <w:drawing>
            <wp:anchor distT="0" distB="0" distL="114300" distR="114300" simplePos="0" relativeHeight="251678208" behindDoc="1" locked="0" layoutInCell="1" allowOverlap="1" wp14:anchorId="72E3BF65" wp14:editId="2632861F">
              <wp:simplePos x="0" y="0"/>
              <wp:positionH relativeFrom="page">
                <wp:posOffset>720090</wp:posOffset>
              </wp:positionH>
              <wp:positionV relativeFrom="page">
                <wp:posOffset>288290</wp:posOffset>
              </wp:positionV>
              <wp:extent cx="864000" cy="900000"/>
              <wp:effectExtent l="0" t="0" r="0" b="0"/>
              <wp:wrapNone/>
              <wp:docPr id="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A680C0" id="TriangleRight" o:spid="_x0000_s1026" style="position:absolute;margin-left:56.7pt;margin-top:22.7pt;width:68.05pt;height:70.85pt;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7TD0wIAAOg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77184" behindDoc="1" locked="0" layoutInCell="1" allowOverlap="1" wp14:anchorId="7B50139F" wp14:editId="4A0DBC16">
              <wp:simplePos x="0" y="0"/>
              <wp:positionH relativeFrom="page">
                <wp:posOffset>288290</wp:posOffset>
              </wp:positionH>
              <wp:positionV relativeFrom="page">
                <wp:posOffset>288290</wp:posOffset>
              </wp:positionV>
              <wp:extent cx="864000" cy="900000"/>
              <wp:effectExtent l="0" t="0" r="0" b="0"/>
              <wp:wrapNone/>
              <wp:docPr id="1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AB34E5" id="TriangleLeft" o:spid="_x0000_s1026" style="position:absolute;margin-left:22.7pt;margin-top:22.7pt;width:68.05pt;height:70.85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OxJyv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76160" behindDoc="1" locked="0" layoutInCell="1" allowOverlap="1" wp14:anchorId="0BF5859E" wp14:editId="6513A7E8">
              <wp:simplePos x="0" y="0"/>
              <wp:positionH relativeFrom="page">
                <wp:posOffset>288290</wp:posOffset>
              </wp:positionH>
              <wp:positionV relativeFrom="page">
                <wp:posOffset>288290</wp:posOffset>
              </wp:positionV>
              <wp:extent cx="7020000" cy="900000"/>
              <wp:effectExtent l="0" t="0" r="9525" b="0"/>
              <wp:wrapNone/>
              <wp:docPr id="15"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B5DB9B4" id="Rectangle" o:spid="_x0000_s1026" style="position:absolute;margin-left:22.7pt;margin-top:22.7pt;width:552.75pt;height:70.85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Va63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2BF8F82E" w14:textId="77777777" w:rsidR="003A7FC4" w:rsidRDefault="003A7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E857" w14:textId="77777777" w:rsidR="003A7FC4" w:rsidRPr="00E97294" w:rsidRDefault="003A7FC4" w:rsidP="00E97294">
    <w:pPr>
      <w:pStyle w:val="Header"/>
    </w:pPr>
    <w:r w:rsidRPr="00806AB6">
      <w:rPr>
        <w:noProof/>
      </w:rPr>
      <mc:AlternateContent>
        <mc:Choice Requires="wps">
          <w:drawing>
            <wp:anchor distT="0" distB="0" distL="114300" distR="114300" simplePos="0" relativeHeight="251671040" behindDoc="1" locked="0" layoutInCell="1" allowOverlap="1" wp14:anchorId="10575ED4" wp14:editId="02DD9295">
              <wp:simplePos x="0" y="0"/>
              <wp:positionH relativeFrom="page">
                <wp:posOffset>720090</wp:posOffset>
              </wp:positionH>
              <wp:positionV relativeFrom="page">
                <wp:posOffset>288290</wp:posOffset>
              </wp:positionV>
              <wp:extent cx="864000" cy="900000"/>
              <wp:effectExtent l="0" t="0" r="0" b="0"/>
              <wp:wrapNone/>
              <wp:docPr id="21"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7293C6" id="TriangleRight" o:spid="_x0000_s1026" style="position:absolute;margin-left:56.7pt;margin-top:22.7pt;width:68.05pt;height:70.8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YHO1AIAAOk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Av7YHO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74112" behindDoc="1" locked="0" layoutInCell="1" allowOverlap="1" wp14:anchorId="094D0E03" wp14:editId="6C1F3F30">
              <wp:simplePos x="0" y="0"/>
              <wp:positionH relativeFrom="page">
                <wp:posOffset>720090</wp:posOffset>
              </wp:positionH>
              <wp:positionV relativeFrom="page">
                <wp:posOffset>1188085</wp:posOffset>
              </wp:positionV>
              <wp:extent cx="864000" cy="900000"/>
              <wp:effectExtent l="0" t="0" r="0" b="0"/>
              <wp:wrapNone/>
              <wp:docPr id="22"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B3B7D9" id="TriangleBottom" o:spid="_x0000_s1026" style="position:absolute;margin-left:56.7pt;margin-top:93.55pt;width:68.05pt;height:70.85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Ck2A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70016" behindDoc="1" locked="0" layoutInCell="1" allowOverlap="1" wp14:anchorId="05C80AD2" wp14:editId="6653BE54">
              <wp:simplePos x="0" y="0"/>
              <wp:positionH relativeFrom="page">
                <wp:posOffset>288290</wp:posOffset>
              </wp:positionH>
              <wp:positionV relativeFrom="page">
                <wp:posOffset>288290</wp:posOffset>
              </wp:positionV>
              <wp:extent cx="864000" cy="900000"/>
              <wp:effectExtent l="0" t="0" r="0" b="0"/>
              <wp:wrapNone/>
              <wp:docPr id="23"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F2325B" id="TriangleLeft" o:spid="_x0000_s1026" style="position:absolute;margin-left:22.7pt;margin-top:22.7pt;width:68.05pt;height:70.8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ng70Q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JB+eDv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8992" behindDoc="1" locked="0" layoutInCell="1" allowOverlap="1" wp14:anchorId="35B98484" wp14:editId="291D9A4A">
              <wp:simplePos x="0" y="0"/>
              <wp:positionH relativeFrom="page">
                <wp:posOffset>288290</wp:posOffset>
              </wp:positionH>
              <wp:positionV relativeFrom="page">
                <wp:posOffset>288290</wp:posOffset>
              </wp:positionV>
              <wp:extent cx="7020000" cy="900000"/>
              <wp:effectExtent l="0" t="0" r="9525" b="0"/>
              <wp:wrapNone/>
              <wp:docPr id="24"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5F1B9F8" id="Rectangle" o:spid="_x0000_s1026" style="position:absolute;margin-left:22.7pt;margin-top:22.7pt;width:552.75pt;height:70.8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O/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UhKO/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8F2EFD" w:rsidRPr="00975ED3" w14:paraId="7428CA52" w14:textId="77777777" w:rsidTr="008F2EFD">
      <w:trPr>
        <w:trHeight w:hRule="exact" w:val="1418"/>
      </w:trPr>
      <w:tc>
        <w:tcPr>
          <w:tcW w:w="7761" w:type="dxa"/>
          <w:vAlign w:val="center"/>
        </w:tcPr>
        <w:p w14:paraId="14B4B8F8" w14:textId="7A07E570" w:rsidR="008F2EFD" w:rsidRPr="00975ED3" w:rsidRDefault="00BF12F6" w:rsidP="008F2EFD">
          <w:pPr>
            <w:pStyle w:val="Header"/>
          </w:pPr>
          <w:r>
            <w:fldChar w:fldCharType="begin"/>
          </w:r>
          <w:r>
            <w:instrText xml:space="preserve"> STYLEREF  Title  \* MERGEFORMAT </w:instrText>
          </w:r>
          <w:r>
            <w:fldChar w:fldCharType="separate"/>
          </w:r>
          <w:r>
            <w:rPr>
              <w:noProof/>
            </w:rPr>
            <w:t>Trainee Licensed Surveyor Scheme</w:t>
          </w:r>
          <w:r>
            <w:rPr>
              <w:noProof/>
            </w:rPr>
            <w:fldChar w:fldCharType="end"/>
          </w:r>
        </w:p>
      </w:tc>
    </w:tr>
  </w:tbl>
  <w:p w14:paraId="5BE6AFE3" w14:textId="77777777" w:rsidR="00254A01" w:rsidRDefault="00225F31" w:rsidP="00254A01">
    <w:pPr>
      <w:pStyle w:val="Header"/>
    </w:pPr>
    <w:r>
      <w:rPr>
        <w:noProof/>
      </w:rPr>
      <mc:AlternateContent>
        <mc:Choice Requires="wps">
          <w:drawing>
            <wp:anchor distT="0" distB="0" distL="114300" distR="114300" simplePos="0" relativeHeight="251666944" behindDoc="0" locked="1" layoutInCell="1" allowOverlap="1" wp14:anchorId="631C4706" wp14:editId="4EDDA924">
              <wp:simplePos x="0" y="0"/>
              <wp:positionH relativeFrom="page">
                <wp:align>inside</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DF57B6" id="Rectangle 18" o:spid="_x0000_s1026" style="position:absolute;margin-left:0;margin-top:0;width:21.25pt;height:96.4pt;z-index:251666944;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59776" behindDoc="1" locked="0" layoutInCell="1" allowOverlap="1" wp14:anchorId="28AE9C80" wp14:editId="4DB6ACD8">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DF4D1B" id="TriangleRight" o:spid="_x0000_s1026" style="position:absolute;margin-left:56.7pt;margin-top:22.7pt;width:68.05pt;height:70.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45440" behindDoc="1" locked="0" layoutInCell="1" allowOverlap="1" wp14:anchorId="7411CC35" wp14:editId="69D4031D">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9D2A9B" id="TriangleLeft" o:spid="_x0000_s1026" style="position:absolute;margin-left:22.7pt;margin-top:22.7pt;width:68.05pt;height:70.85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35200" behindDoc="1" locked="0" layoutInCell="1" allowOverlap="1" wp14:anchorId="0588651A" wp14:editId="5C9B49B2">
              <wp:simplePos x="0" y="0"/>
              <wp:positionH relativeFrom="page">
                <wp:posOffset>288290</wp:posOffset>
              </wp:positionH>
              <wp:positionV relativeFrom="page">
                <wp:posOffset>288290</wp:posOffset>
              </wp:positionV>
              <wp:extent cx="14580000" cy="900000"/>
              <wp:effectExtent l="0" t="0" r="0"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299B63E" id="Rectangle" o:spid="_x0000_s1026" style="position:absolute;margin-left:22.7pt;margin-top:22.7pt;width:1148.05pt;height:70.85pt;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DQ16o//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p w14:paraId="3BF67A4C" w14:textId="77777777" w:rsidR="00E962AA" w:rsidRPr="00254A01" w:rsidRDefault="00E962AA" w:rsidP="00254A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2191FA88" w14:textId="77777777" w:rsidTr="008F2EFD">
      <w:trPr>
        <w:trHeight w:hRule="exact" w:val="1418"/>
      </w:trPr>
      <w:tc>
        <w:tcPr>
          <w:tcW w:w="7761" w:type="dxa"/>
          <w:vAlign w:val="center"/>
        </w:tcPr>
        <w:p w14:paraId="1C2DBC00" w14:textId="77777777" w:rsidR="00254A01" w:rsidRPr="00975ED3" w:rsidRDefault="00BF12F6" w:rsidP="008F2EFD">
          <w:pPr>
            <w:pStyle w:val="Header"/>
          </w:pPr>
          <w:r>
            <w:fldChar w:fldCharType="begin"/>
          </w:r>
          <w:r>
            <w:instrText xml:space="preserve"> STYLEREF  Title  \* MERGEFORMAT </w:instrText>
          </w:r>
          <w:r>
            <w:fldChar w:fldCharType="separate"/>
          </w:r>
          <w:r w:rsidR="00184349">
            <w:rPr>
              <w:noProof/>
            </w:rPr>
            <w:t>Trainee Licensed Surveyor Scheme</w:t>
          </w:r>
          <w:r>
            <w:rPr>
              <w:noProof/>
            </w:rPr>
            <w:fldChar w:fldCharType="end"/>
          </w:r>
        </w:p>
      </w:tc>
    </w:tr>
  </w:tbl>
  <w:p w14:paraId="78450586" w14:textId="77777777" w:rsidR="00254A01" w:rsidRDefault="000944E9">
    <w:pPr>
      <w:pStyle w:val="Header"/>
    </w:pPr>
    <w:r>
      <w:rPr>
        <w:noProof/>
      </w:rPr>
      <mc:AlternateContent>
        <mc:Choice Requires="wps">
          <w:drawing>
            <wp:anchor distT="0" distB="0" distL="114300" distR="114300" simplePos="0" relativeHeight="251655680" behindDoc="0" locked="1" layoutInCell="1" allowOverlap="1" wp14:anchorId="4C6714CB" wp14:editId="29959580">
              <wp:simplePos x="0" y="0"/>
              <wp:positionH relativeFrom="page">
                <wp:align>inside</wp:align>
              </wp:positionH>
              <wp:positionV relativeFrom="page">
                <wp:align>top</wp:align>
              </wp:positionV>
              <wp:extent cx="270000" cy="1224000"/>
              <wp:effectExtent l="0" t="0" r="0" b="0"/>
              <wp:wrapNone/>
              <wp:docPr id="13" name="Rectangle 13"/>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1230AB" id="Rectangle 13" o:spid="_x0000_s1026" style="position:absolute;margin-left:0;margin-top:0;width:21.25pt;height:96.4pt;z-index:251655680;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IaaFjK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49536" behindDoc="1" locked="0" layoutInCell="1" allowOverlap="1" wp14:anchorId="6A951C99" wp14:editId="75771643">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0F1C5D" id="TriangleRight" o:spid="_x0000_s1026" style="position:absolute;margin-left:56.7pt;margin-top:22.7pt;width:68.05pt;height:70.8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47488" behindDoc="1" locked="0" layoutInCell="1" allowOverlap="1" wp14:anchorId="749DEBC4" wp14:editId="696ABFE7">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0C9218" id="TriangleLeft" o:spid="_x0000_s1026" style="position:absolute;margin-left:22.7pt;margin-top:22.7pt;width:68.05pt;height:70.8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41344" behindDoc="1" locked="0" layoutInCell="1" allowOverlap="1" wp14:anchorId="3F50EAF1" wp14:editId="1E51FA37">
              <wp:simplePos x="0" y="0"/>
              <wp:positionH relativeFrom="page">
                <wp:posOffset>288290</wp:posOffset>
              </wp:positionH>
              <wp:positionV relativeFrom="page">
                <wp:posOffset>288290</wp:posOffset>
              </wp:positionV>
              <wp:extent cx="14580000" cy="900000"/>
              <wp:effectExtent l="0" t="0" r="0"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ACD7FA8" id="Rectangle" o:spid="_x0000_s1026" style="position:absolute;margin-left:22.7pt;margin-top:22.7pt;width:1148.05pt;height:70.8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" fillcolor="#00b2a9 [3204]" stroked="f">
              <w10:wrap anchorx="page" anchory="page"/>
            </v:rect>
          </w:pict>
        </mc:Fallback>
      </mc:AlternateContent>
    </w:r>
    <w:r w:rsidR="00225F31">
      <w:rPr>
        <w:noProof/>
      </w:rPr>
      <mc:AlternateContent>
        <mc:Choice Requires="wps">
          <w:drawing>
            <wp:anchor distT="0" distB="0" distL="114300" distR="114300" simplePos="0" relativeHeight="251653632" behindDoc="0" locked="1" layoutInCell="1" allowOverlap="1" wp14:anchorId="49F8E194" wp14:editId="6BF2BD2F">
              <wp:simplePos x="0" y="0"/>
              <wp:positionH relativeFrom="page">
                <wp:align>outside</wp:align>
              </wp:positionH>
              <wp:positionV relativeFrom="page">
                <wp:align>top</wp:align>
              </wp:positionV>
              <wp:extent cx="270000" cy="1224000"/>
              <wp:effectExtent l="0" t="0" r="0" b="0"/>
              <wp:wrapNone/>
              <wp:docPr id="19" name="Rectangle 19"/>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B7581" id="Rectangle 19" o:spid="_x0000_s1026" style="position:absolute;margin-left:-29.95pt;margin-top:0;width:21.25pt;height:96.4pt;z-index:251653632;visibility:visible;mso-wrap-style:square;mso-width-percent:0;mso-height-percent:0;mso-wrap-distance-left:9pt;mso-wrap-distance-top:0;mso-wrap-distance-right:9pt;mso-wrap-distance-bottom:0;mso-position-horizontal:out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AIPN3u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4122E" w14:textId="77777777" w:rsidR="00225F31" w:rsidRPr="00E97294" w:rsidRDefault="00E962AA" w:rsidP="00225F31">
    <w:pPr>
      <w:pStyle w:val="Header"/>
    </w:pPr>
    <w:r w:rsidRPr="00806AB6">
      <w:rPr>
        <w:noProof/>
      </w:rPr>
      <mc:AlternateContent>
        <mc:Choice Requires="wps">
          <w:drawing>
            <wp:anchor distT="0" distB="0" distL="114300" distR="114300" simplePos="0" relativeHeight="251643392" behindDoc="1" locked="0" layoutInCell="1" allowOverlap="1" wp14:anchorId="5A50ACC8" wp14:editId="64016678">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DEB01B" id="TriangleRight" o:spid="_x0000_s1026" style="position:absolute;margin-left:56.7pt;margin-top:22.7pt;width:68.05pt;height:70.85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1584" behindDoc="1" locked="0" layoutInCell="1" allowOverlap="1" wp14:anchorId="24C5066D" wp14:editId="35944E9A">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65359E" id="TriangleBottom" o:spid="_x0000_s1026" style="position:absolute;margin-left:56.7pt;margin-top:93.55pt;width:68.05pt;height:70.8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39296" behindDoc="1" locked="0" layoutInCell="1" allowOverlap="1" wp14:anchorId="15983CF8" wp14:editId="0C67B377">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822B4C" id="TriangleLeft" o:spid="_x0000_s1026" style="position:absolute;margin-left:22.7pt;margin-top:22.7pt;width:68.05pt;height:70.8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37248" behindDoc="1" locked="0" layoutInCell="1" allowOverlap="1" wp14:anchorId="015C86A5" wp14:editId="55A61413">
              <wp:simplePos x="0" y="0"/>
              <wp:positionH relativeFrom="page">
                <wp:posOffset>288290</wp:posOffset>
              </wp:positionH>
              <wp:positionV relativeFrom="page">
                <wp:posOffset>288290</wp:posOffset>
              </wp:positionV>
              <wp:extent cx="14580000" cy="900000"/>
              <wp:effectExtent l="0" t="0" r="0"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FEF13C7" id="Rectangle" o:spid="_x0000_s1026" style="position:absolute;margin-left:22.7pt;margin-top:22.7pt;width:1148.05pt;height:70.85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L7tfQT/AQAA6QMAAA4AAAAAAAAA&#10;AAAAAAAALgIAAGRycy9lMm9Eb2MueG1sUEsBAi0AFAAGAAgAAAAhAJuWvq7fAAAACgEAAA8AAAAA&#10;AAAAAAAAAAAAWQQAAGRycy9kb3ducmV2LnhtbFBLBQYAAAAABAAEAPMAAABlBQAAAAA=&#10;" fillcolor="#00b2a9 [3204]" stroked="f">
              <w10:wrap anchorx="page" anchory="page"/>
            </v:rect>
          </w:pict>
        </mc:Fallback>
      </mc:AlternateContent>
    </w:r>
    <w:r w:rsidR="00225F31">
      <w:rPr>
        <w:noProof/>
      </w:rPr>
      <mc:AlternateContent>
        <mc:Choice Requires="wps">
          <w:drawing>
            <wp:anchor distT="0" distB="0" distL="114300" distR="114300" simplePos="0" relativeHeight="251663872" behindDoc="0" locked="1" layoutInCell="1" allowOverlap="1" wp14:anchorId="5F5CF637" wp14:editId="0C5E9511">
              <wp:simplePos x="0" y="0"/>
              <wp:positionH relativeFrom="page">
                <wp:align>outside</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0ED94F" id="Rectangle 17" o:spid="_x0000_s1026" style="position:absolute;margin-left:-29.95pt;margin-top:0;width:21.25pt;height:96.4pt;z-index:251663872;visibility:visible;mso-wrap-style:square;mso-width-percent:0;mso-height-percent:0;mso-wrap-distance-left:9pt;mso-wrap-distance-top:0;mso-wrap-distance-right:9pt;mso-wrap-distance-bottom:0;mso-position-horizontal:out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545EC4"/>
    <w:multiLevelType w:val="multilevel"/>
    <w:tmpl w:val="A91C258A"/>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1"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2"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3"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5"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6"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9"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0"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1"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8"/>
  </w:num>
  <w:num w:numId="2">
    <w:abstractNumId w:val="27"/>
  </w:num>
  <w:num w:numId="3">
    <w:abstractNumId w:val="24"/>
  </w:num>
  <w:num w:numId="4">
    <w:abstractNumId w:val="31"/>
  </w:num>
  <w:num w:numId="5">
    <w:abstractNumId w:val="15"/>
  </w:num>
  <w:num w:numId="6">
    <w:abstractNumId w:val="12"/>
  </w:num>
  <w:num w:numId="7">
    <w:abstractNumId w:val="11"/>
  </w:num>
  <w:num w:numId="8">
    <w:abstractNumId w:val="10"/>
  </w:num>
  <w:num w:numId="9">
    <w:abstractNumId w:val="28"/>
  </w:num>
  <w:num w:numId="10">
    <w:abstractNumId w:val="13"/>
  </w:num>
  <w:num w:numId="11">
    <w:abstractNumId w:val="1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0"/>
    <w:lvlOverride w:ilvl="0">
      <w:startOverride w:val="1"/>
    </w:lvlOverride>
  </w:num>
  <w:num w:numId="29">
    <w:abstractNumId w:val="19"/>
  </w:num>
  <w:num w:numId="30">
    <w:abstractNumId w:val="29"/>
  </w:num>
  <w:num w:numId="31">
    <w:abstractNumId w:val="8"/>
  </w:num>
  <w:num w:numId="32">
    <w:abstractNumId w:val="26"/>
  </w:num>
  <w:num w:numId="33">
    <w:abstractNumId w:val="20"/>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0" w:nlCheck="1" w:checkStyle="1"/>
  <w:activeWritingStyle w:appName="MSWord" w:lang="en-AU" w:vendorID="64" w:dllVersion="0" w:nlCheck="1"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14337"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DA1B24"/>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4E9"/>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849"/>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349"/>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1AD3"/>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5F31"/>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1BEC"/>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5E29"/>
    <w:rsid w:val="002D65F7"/>
    <w:rsid w:val="002D66F5"/>
    <w:rsid w:val="002D6A84"/>
    <w:rsid w:val="002D6B9C"/>
    <w:rsid w:val="002D6C05"/>
    <w:rsid w:val="002D70B7"/>
    <w:rsid w:val="002D7C5A"/>
    <w:rsid w:val="002E0210"/>
    <w:rsid w:val="002E0666"/>
    <w:rsid w:val="002E0CE5"/>
    <w:rsid w:val="002E1688"/>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506"/>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0F2"/>
    <w:rsid w:val="003511D3"/>
    <w:rsid w:val="00351B24"/>
    <w:rsid w:val="00352130"/>
    <w:rsid w:val="00352289"/>
    <w:rsid w:val="00352C21"/>
    <w:rsid w:val="00353573"/>
    <w:rsid w:val="00353707"/>
    <w:rsid w:val="0035412D"/>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A7FC4"/>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4E"/>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91E"/>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22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6FC"/>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475A"/>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40E"/>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5C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64A"/>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087"/>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2EFD"/>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17"/>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57F3B"/>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017"/>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62F"/>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01"/>
    <w:rsid w:val="00AB4979"/>
    <w:rsid w:val="00AB4A5C"/>
    <w:rsid w:val="00AB4BFA"/>
    <w:rsid w:val="00AB4C83"/>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028"/>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0957"/>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2F6"/>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15"/>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1E"/>
    <w:rsid w:val="00D21CA0"/>
    <w:rsid w:val="00D21CD3"/>
    <w:rsid w:val="00D21E8A"/>
    <w:rsid w:val="00D2221E"/>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012"/>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B24"/>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190F"/>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6D"/>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33D"/>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3E49"/>
    <w:rsid w:val="00F94191"/>
    <w:rsid w:val="00F9443B"/>
    <w:rsid w:val="00F94CA5"/>
    <w:rsid w:val="00F95148"/>
    <w:rsid w:val="00F952C5"/>
    <w:rsid w:val="00F953FE"/>
    <w:rsid w:val="00F96B02"/>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stroke="f">
      <v:stroke on="f"/>
      <o:colormru v:ext="edit" colors="white"/>
    </o:shapedefaults>
    <o:shapelayout v:ext="edit">
      <o:idmap v:ext="edit" data="1"/>
    </o:shapelayout>
  </w:shapeDefaults>
  <w:decimalSymbol w:val="."/>
  <w:listSeparator w:val=","/>
  <w14:docId w14:val="0B2993C8"/>
  <w15:docId w15:val="{466D2C7F-6A54-4004-A4DF-DBE11022D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A7FC4"/>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rsid w:val="004C6213"/>
    <w:rPr>
      <w:color w:val="FF0000"/>
      <w:sz w:val="20"/>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elayservice.com.a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ustomer.service@delwp.vic.gov.au"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delwp.vic.gov.a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footer" Target="foot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footer6.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E3554-F178-4069-8410-4905AE07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Oscar Garrido De La Rosa (DELWP)</dc:creator>
  <cp:keywords/>
  <dc:description/>
  <cp:lastModifiedBy>Dick Terrens (DELWP)</cp:lastModifiedBy>
  <cp:revision>5</cp:revision>
  <cp:lastPrinted>2016-09-08T07:20:00Z</cp:lastPrinted>
  <dcterms:created xsi:type="dcterms:W3CDTF">2018-08-28T03:48:00Z</dcterms:created>
  <dcterms:modified xsi:type="dcterms:W3CDTF">2018-09-05T00:39:00Z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