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1340" w:rightFromText="5670" w:bottomFromText="284"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B60028">
        <w:trPr>
          <w:trHeight w:hRule="exact" w:val="1418"/>
        </w:trPr>
        <w:tc>
          <w:tcPr>
            <w:tcW w:w="7761" w:type="dxa"/>
            <w:vAlign w:val="center"/>
          </w:tcPr>
          <w:p w:rsidR="00984043" w:rsidRPr="00B0197C" w:rsidRDefault="00984043" w:rsidP="00984043">
            <w:pPr>
              <w:jc w:val="right"/>
              <w:rPr>
                <w:color w:val="FFFFFF" w:themeColor="background1"/>
                <w:sz w:val="40"/>
                <w:szCs w:val="40"/>
              </w:rPr>
            </w:pPr>
            <w:bookmarkStart w:id="0" w:name="_GoBack"/>
            <w:bookmarkEnd w:id="0"/>
            <w:r w:rsidRPr="00B0197C">
              <w:rPr>
                <w:color w:val="FFFFFF" w:themeColor="background1"/>
                <w:sz w:val="40"/>
                <w:szCs w:val="40"/>
              </w:rPr>
              <w:t xml:space="preserve"> Application for employment at </w:t>
            </w:r>
          </w:p>
          <w:p w:rsidR="00984043" w:rsidRPr="00B0197C" w:rsidRDefault="00984043" w:rsidP="00984043">
            <w:pPr>
              <w:jc w:val="right"/>
              <w:rPr>
                <w:color w:val="FFFFFF" w:themeColor="background1"/>
                <w:sz w:val="40"/>
                <w:szCs w:val="40"/>
              </w:rPr>
            </w:pPr>
            <w:r w:rsidRPr="00B0197C">
              <w:rPr>
                <w:color w:val="FFFFFF" w:themeColor="background1"/>
                <w:sz w:val="40"/>
                <w:szCs w:val="40"/>
              </w:rPr>
              <w:t>Office of Surveyor-General Victoria</w:t>
            </w:r>
          </w:p>
          <w:p w:rsidR="00A5462F" w:rsidRPr="00A5462F" w:rsidRDefault="00A5462F" w:rsidP="00B60028">
            <w:pPr>
              <w:pStyle w:val="Title"/>
            </w:pPr>
          </w:p>
        </w:tc>
      </w:tr>
      <w:tr w:rsidR="00984043" w:rsidTr="00B60028">
        <w:trPr>
          <w:trHeight w:val="1247"/>
        </w:trPr>
        <w:tc>
          <w:tcPr>
            <w:tcW w:w="7761" w:type="dxa"/>
            <w:vAlign w:val="center"/>
          </w:tcPr>
          <w:p w:rsidR="00984043" w:rsidRPr="00F629A0" w:rsidRDefault="00984043" w:rsidP="00984043">
            <w:pPr>
              <w:pStyle w:val="Pullout"/>
              <w:jc w:val="right"/>
              <w:rPr>
                <w:rFonts w:eastAsia="Calibri"/>
              </w:rPr>
            </w:pPr>
            <w:r w:rsidRPr="00F629A0">
              <w:rPr>
                <w:rFonts w:eastAsia="Calibri"/>
              </w:rPr>
              <w:t xml:space="preserve"> You can print this form and fill it in</w:t>
            </w:r>
            <w:r w:rsidR="00FF198A">
              <w:rPr>
                <w:rFonts w:eastAsia="Calibri"/>
              </w:rPr>
              <w:t xml:space="preserve"> manually or complete it online</w:t>
            </w:r>
          </w:p>
          <w:p w:rsidR="00984043" w:rsidRPr="00A5462F" w:rsidRDefault="00984043" w:rsidP="00984043">
            <w:pPr>
              <w:pStyle w:val="Subtitle"/>
            </w:pPr>
          </w:p>
        </w:tc>
      </w:tr>
    </w:tbl>
    <w:p w:rsidR="00806AB6" w:rsidRDefault="00806AB6" w:rsidP="00307C36"/>
    <w:p w:rsidR="00806AB6" w:rsidRDefault="00806AB6" w:rsidP="00806AB6">
      <w:pPr>
        <w:pStyle w:val="BodyText"/>
        <w:sectPr w:rsidR="00806AB6" w:rsidSect="000944E9">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1758" w:left="851" w:header="284" w:footer="284" w:gutter="0"/>
          <w:cols w:space="284"/>
          <w:titlePg/>
          <w:docGrid w:linePitch="360"/>
        </w:sectPr>
      </w:pPr>
    </w:p>
    <w:p w:rsidR="00984043" w:rsidRPr="00F629A0" w:rsidRDefault="00984043" w:rsidP="00984043">
      <w:pPr>
        <w:pStyle w:val="Pullout"/>
        <w:rPr>
          <w:rFonts w:eastAsia="Calibri"/>
          <w:color w:val="auto"/>
          <w:sz w:val="22"/>
          <w:szCs w:val="22"/>
        </w:rPr>
      </w:pPr>
      <w:bookmarkStart w:id="1" w:name="Here"/>
      <w:bookmarkEnd w:id="1"/>
      <w:r w:rsidRPr="00F629A0">
        <w:rPr>
          <w:rFonts w:eastAsia="Calibri"/>
          <w:color w:val="auto"/>
          <w:sz w:val="22"/>
          <w:szCs w:val="22"/>
        </w:rPr>
        <w:t xml:space="preserve">Please email the completed application form, with your covering letter, to surveyor.general@delwp.vic.gov.au </w:t>
      </w:r>
      <w:r>
        <w:rPr>
          <w:rFonts w:eastAsia="Calibri"/>
          <w:color w:val="auto"/>
          <w:sz w:val="22"/>
          <w:szCs w:val="22"/>
        </w:rPr>
        <w:br/>
      </w:r>
      <w:r w:rsidRPr="00F629A0">
        <w:rPr>
          <w:rFonts w:eastAsia="Calibri"/>
          <w:color w:val="auto"/>
          <w:sz w:val="22"/>
          <w:szCs w:val="22"/>
        </w:rPr>
        <w:t>or mail to:</w:t>
      </w:r>
    </w:p>
    <w:p w:rsidR="00984043" w:rsidRDefault="00984043" w:rsidP="00984043">
      <w:pPr>
        <w:pStyle w:val="Pullout"/>
        <w:rPr>
          <w:rFonts w:eastAsia="Calibri"/>
          <w:color w:val="auto"/>
          <w:sz w:val="22"/>
          <w:szCs w:val="22"/>
        </w:rPr>
      </w:pPr>
      <w:r w:rsidRPr="00F629A0">
        <w:rPr>
          <w:rFonts w:eastAsia="Calibri"/>
          <w:color w:val="auto"/>
          <w:sz w:val="22"/>
          <w:szCs w:val="22"/>
        </w:rPr>
        <w:t>Office of Surveyor-General Victoria</w:t>
      </w:r>
      <w:r w:rsidRPr="00F629A0">
        <w:rPr>
          <w:rFonts w:eastAsia="Calibri"/>
          <w:color w:val="auto"/>
          <w:sz w:val="22"/>
          <w:szCs w:val="22"/>
        </w:rPr>
        <w:br/>
        <w:t xml:space="preserve">Land </w:t>
      </w:r>
      <w:r w:rsidR="00FF198A">
        <w:rPr>
          <w:rFonts w:eastAsia="Calibri"/>
          <w:color w:val="auto"/>
          <w:sz w:val="22"/>
          <w:szCs w:val="22"/>
        </w:rPr>
        <w:t xml:space="preserve">Use </w:t>
      </w:r>
      <w:r w:rsidRPr="00F629A0">
        <w:rPr>
          <w:rFonts w:eastAsia="Calibri"/>
          <w:color w:val="auto"/>
          <w:sz w:val="22"/>
          <w:szCs w:val="22"/>
        </w:rPr>
        <w:t>Victoria</w:t>
      </w:r>
      <w:r w:rsidRPr="00F629A0">
        <w:rPr>
          <w:rFonts w:eastAsia="Calibri"/>
          <w:color w:val="auto"/>
          <w:sz w:val="22"/>
          <w:szCs w:val="22"/>
        </w:rPr>
        <w:br/>
        <w:t>Department of Environment, Land, Water and Planning</w:t>
      </w:r>
      <w:r w:rsidRPr="00F629A0">
        <w:rPr>
          <w:rFonts w:eastAsia="Calibri"/>
          <w:color w:val="auto"/>
          <w:sz w:val="22"/>
          <w:szCs w:val="22"/>
        </w:rPr>
        <w:br/>
        <w:t>GPO Box 527</w:t>
      </w:r>
      <w:r w:rsidRPr="00F629A0">
        <w:rPr>
          <w:rFonts w:eastAsia="Calibri"/>
          <w:color w:val="auto"/>
          <w:sz w:val="22"/>
          <w:szCs w:val="22"/>
        </w:rPr>
        <w:br/>
        <w:t>Melbourne Vic 3001</w:t>
      </w:r>
    </w:p>
    <w:p w:rsidR="00984043" w:rsidRDefault="00984043" w:rsidP="00984043">
      <w:pPr>
        <w:pStyle w:val="HA"/>
        <w:spacing w:after="120"/>
        <w:rPr>
          <w:rFonts w:eastAsia="Calibri"/>
        </w:rPr>
      </w:pPr>
      <w:r w:rsidRPr="00290884">
        <w:rPr>
          <w:rFonts w:eastAsia="Calibri"/>
        </w:rPr>
        <w:t>Personal details</w:t>
      </w:r>
      <w:r w:rsidRPr="00290884">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0"/>
        <w:gridCol w:w="3110"/>
        <w:gridCol w:w="1679"/>
        <w:gridCol w:w="3487"/>
      </w:tblGrid>
      <w:tr w:rsidR="00984043" w:rsidRPr="00290884" w:rsidTr="00F84F3D">
        <w:trPr>
          <w:trHeight w:val="395"/>
        </w:trPr>
        <w:tc>
          <w:tcPr>
            <w:tcW w:w="1930" w:type="dxa"/>
            <w:vAlign w:val="center"/>
          </w:tcPr>
          <w:p w:rsidR="00984043" w:rsidRPr="00290884" w:rsidRDefault="00984043" w:rsidP="00F84F3D">
            <w:pPr>
              <w:pStyle w:val="Body"/>
            </w:pPr>
            <w:r w:rsidRPr="00290884">
              <w:t xml:space="preserve">Title: </w:t>
            </w:r>
          </w:p>
        </w:tc>
        <w:tc>
          <w:tcPr>
            <w:tcW w:w="8276" w:type="dxa"/>
            <w:gridSpan w:val="3"/>
            <w:vAlign w:val="center"/>
          </w:tcPr>
          <w:p w:rsidR="00984043" w:rsidRPr="00290884" w:rsidRDefault="00984043" w:rsidP="00F84F3D">
            <w:pPr>
              <w:pStyle w:val="Body"/>
            </w:pPr>
            <w:r w:rsidRPr="00290884">
              <w:t xml:space="preserve">Family name: </w:t>
            </w:r>
          </w:p>
        </w:tc>
      </w:tr>
      <w:tr w:rsidR="00984043" w:rsidRPr="00290884" w:rsidTr="00F84F3D">
        <w:trPr>
          <w:trHeight w:val="381"/>
        </w:trPr>
        <w:tc>
          <w:tcPr>
            <w:tcW w:w="10206" w:type="dxa"/>
            <w:gridSpan w:val="4"/>
            <w:vAlign w:val="center"/>
          </w:tcPr>
          <w:p w:rsidR="00984043" w:rsidRPr="00290884" w:rsidRDefault="00984043" w:rsidP="00F84F3D">
            <w:pPr>
              <w:pStyle w:val="Body"/>
            </w:pPr>
            <w:r w:rsidRPr="00290884">
              <w:t xml:space="preserve">Given name/s: </w:t>
            </w:r>
          </w:p>
        </w:tc>
      </w:tr>
      <w:tr w:rsidR="00984043" w:rsidRPr="00290884" w:rsidTr="00F84F3D">
        <w:trPr>
          <w:trHeight w:val="338"/>
        </w:trPr>
        <w:tc>
          <w:tcPr>
            <w:tcW w:w="10206" w:type="dxa"/>
            <w:gridSpan w:val="4"/>
            <w:vAlign w:val="center"/>
          </w:tcPr>
          <w:p w:rsidR="00984043" w:rsidRPr="00290884" w:rsidRDefault="00984043" w:rsidP="00F84F3D">
            <w:pPr>
              <w:pStyle w:val="Body"/>
            </w:pPr>
            <w:r w:rsidRPr="00290884">
              <w:t xml:space="preserve">Postal address: </w:t>
            </w:r>
          </w:p>
        </w:tc>
      </w:tr>
      <w:tr w:rsidR="00984043" w:rsidRPr="00290884" w:rsidTr="00F84F3D">
        <w:trPr>
          <w:trHeight w:val="437"/>
        </w:trPr>
        <w:tc>
          <w:tcPr>
            <w:tcW w:w="5040" w:type="dxa"/>
            <w:gridSpan w:val="2"/>
            <w:tcBorders>
              <w:right w:val="nil"/>
            </w:tcBorders>
            <w:vAlign w:val="center"/>
          </w:tcPr>
          <w:p w:rsidR="00984043" w:rsidRPr="00290884" w:rsidRDefault="00984043" w:rsidP="00F84F3D">
            <w:pPr>
              <w:pStyle w:val="Body"/>
            </w:pPr>
            <w:r w:rsidRPr="00290884">
              <w:t xml:space="preserve">Suburb: </w:t>
            </w:r>
          </w:p>
        </w:tc>
        <w:tc>
          <w:tcPr>
            <w:tcW w:w="1679" w:type="dxa"/>
            <w:tcBorders>
              <w:left w:val="nil"/>
              <w:right w:val="nil"/>
            </w:tcBorders>
            <w:vAlign w:val="center"/>
          </w:tcPr>
          <w:p w:rsidR="00984043" w:rsidRPr="00290884" w:rsidRDefault="00984043" w:rsidP="00F84F3D">
            <w:pPr>
              <w:pStyle w:val="Body"/>
            </w:pPr>
            <w:r w:rsidRPr="00290884">
              <w:t xml:space="preserve">State: </w:t>
            </w:r>
          </w:p>
        </w:tc>
        <w:tc>
          <w:tcPr>
            <w:tcW w:w="3487" w:type="dxa"/>
            <w:tcBorders>
              <w:left w:val="nil"/>
            </w:tcBorders>
            <w:vAlign w:val="center"/>
          </w:tcPr>
          <w:p w:rsidR="00984043" w:rsidRPr="00290884" w:rsidRDefault="00984043" w:rsidP="00F84F3D">
            <w:pPr>
              <w:pStyle w:val="Body"/>
            </w:pPr>
            <w:r w:rsidRPr="00290884">
              <w:t xml:space="preserve">Postcode: </w:t>
            </w:r>
          </w:p>
        </w:tc>
      </w:tr>
      <w:tr w:rsidR="00984043" w:rsidRPr="00290884" w:rsidTr="00F84F3D">
        <w:trPr>
          <w:trHeight w:val="409"/>
        </w:trPr>
        <w:tc>
          <w:tcPr>
            <w:tcW w:w="5040" w:type="dxa"/>
            <w:gridSpan w:val="2"/>
            <w:tcBorders>
              <w:right w:val="nil"/>
            </w:tcBorders>
            <w:vAlign w:val="center"/>
          </w:tcPr>
          <w:p w:rsidR="00984043" w:rsidRPr="00290884" w:rsidRDefault="00984043" w:rsidP="00F84F3D">
            <w:pPr>
              <w:pStyle w:val="Body"/>
            </w:pPr>
            <w:r w:rsidRPr="00290884">
              <w:t>Home</w:t>
            </w:r>
            <w:r w:rsidR="00FF198A">
              <w:t xml:space="preserve"> telephone</w:t>
            </w:r>
            <w:r w:rsidRPr="00290884">
              <w:t xml:space="preserve">: </w:t>
            </w:r>
          </w:p>
        </w:tc>
        <w:tc>
          <w:tcPr>
            <w:tcW w:w="5166" w:type="dxa"/>
            <w:gridSpan w:val="2"/>
            <w:tcBorders>
              <w:left w:val="nil"/>
            </w:tcBorders>
            <w:vAlign w:val="center"/>
          </w:tcPr>
          <w:p w:rsidR="00984043" w:rsidRPr="00290884" w:rsidRDefault="00984043" w:rsidP="00F84F3D">
            <w:pPr>
              <w:pStyle w:val="Body"/>
            </w:pPr>
            <w:r w:rsidRPr="00290884">
              <w:t xml:space="preserve">Mobile: </w:t>
            </w:r>
          </w:p>
        </w:tc>
      </w:tr>
      <w:tr w:rsidR="00984043" w:rsidRPr="00290884" w:rsidTr="00F84F3D">
        <w:trPr>
          <w:trHeight w:val="395"/>
        </w:trPr>
        <w:tc>
          <w:tcPr>
            <w:tcW w:w="10206" w:type="dxa"/>
            <w:gridSpan w:val="4"/>
            <w:tcBorders>
              <w:bottom w:val="single" w:sz="4" w:space="0" w:color="auto"/>
            </w:tcBorders>
            <w:vAlign w:val="center"/>
          </w:tcPr>
          <w:p w:rsidR="00984043" w:rsidRPr="00290884" w:rsidRDefault="00984043" w:rsidP="00F84F3D">
            <w:pPr>
              <w:pStyle w:val="Body"/>
            </w:pPr>
            <w:r w:rsidRPr="00290884">
              <w:t xml:space="preserve">Email: </w:t>
            </w:r>
          </w:p>
        </w:tc>
      </w:tr>
      <w:tr w:rsidR="00984043" w:rsidRPr="00290884" w:rsidTr="00F84F3D">
        <w:trPr>
          <w:trHeight w:val="395"/>
        </w:trPr>
        <w:tc>
          <w:tcPr>
            <w:tcW w:w="10206" w:type="dxa"/>
            <w:gridSpan w:val="4"/>
            <w:tcBorders>
              <w:right w:val="single" w:sz="4" w:space="0" w:color="auto"/>
            </w:tcBorders>
            <w:vAlign w:val="center"/>
          </w:tcPr>
          <w:p w:rsidR="00984043" w:rsidRPr="00290884" w:rsidRDefault="00984043" w:rsidP="00F84F3D">
            <w:pPr>
              <w:pStyle w:val="Body"/>
            </w:pPr>
            <w:r w:rsidRPr="00290884">
              <w:t xml:space="preserve">Are you an Australian </w:t>
            </w:r>
            <w:r>
              <w:t>citizen/p</w:t>
            </w:r>
            <w:r w:rsidRPr="00290884">
              <w:t xml:space="preserve">ermanent resident?      Yes   </w:t>
            </w:r>
            <w:r w:rsidRPr="00290884">
              <w:fldChar w:fldCharType="begin">
                <w:ffData>
                  <w:name w:val="LicenseYes"/>
                  <w:enabled/>
                  <w:calcOnExit w:val="0"/>
                  <w:checkBox>
                    <w:sizeAuto/>
                    <w:default w:val="0"/>
                  </w:checkBox>
                </w:ffData>
              </w:fldChar>
            </w:r>
            <w:r w:rsidRPr="00290884">
              <w:instrText xml:space="preserve"> FORMCHECKBOX </w:instrText>
            </w:r>
            <w:r w:rsidR="00D12E3F">
              <w:fldChar w:fldCharType="separate"/>
            </w:r>
            <w:r w:rsidRPr="00290884">
              <w:fldChar w:fldCharType="end"/>
            </w:r>
            <w:r w:rsidRPr="00290884">
              <w:t xml:space="preserve">          No    </w:t>
            </w:r>
            <w:r w:rsidRPr="00290884">
              <w:fldChar w:fldCharType="begin">
                <w:ffData>
                  <w:name w:val="AustCitizenNo"/>
                  <w:enabled/>
                  <w:calcOnExit w:val="0"/>
                  <w:checkBox>
                    <w:sizeAuto/>
                    <w:default w:val="0"/>
                  </w:checkBox>
                </w:ffData>
              </w:fldChar>
            </w:r>
            <w:bookmarkStart w:id="2" w:name="AustCitizenNo"/>
            <w:r w:rsidRPr="00290884">
              <w:instrText xml:space="preserve"> FORMCHECKBOX </w:instrText>
            </w:r>
            <w:r w:rsidR="00D12E3F">
              <w:fldChar w:fldCharType="separate"/>
            </w:r>
            <w:r w:rsidRPr="00290884">
              <w:fldChar w:fldCharType="end"/>
            </w:r>
            <w:bookmarkEnd w:id="2"/>
          </w:p>
        </w:tc>
      </w:tr>
      <w:tr w:rsidR="00984043" w:rsidRPr="00290884" w:rsidTr="00F84F3D">
        <w:trPr>
          <w:trHeight w:val="395"/>
        </w:trPr>
        <w:tc>
          <w:tcPr>
            <w:tcW w:w="10206" w:type="dxa"/>
            <w:gridSpan w:val="4"/>
            <w:tcBorders>
              <w:right w:val="single" w:sz="4" w:space="0" w:color="auto"/>
            </w:tcBorders>
            <w:vAlign w:val="center"/>
          </w:tcPr>
          <w:p w:rsidR="00984043" w:rsidRPr="00290884" w:rsidRDefault="00984043" w:rsidP="00F84F3D">
            <w:pPr>
              <w:pStyle w:val="Body"/>
            </w:pPr>
            <w:r w:rsidRPr="00290884">
              <w:t>Do you have a current Vic</w:t>
            </w:r>
            <w:r>
              <w:t xml:space="preserve">torian drivers licence?        </w:t>
            </w:r>
            <w:r w:rsidRPr="00290884">
              <w:t xml:space="preserve">   Yes   </w:t>
            </w:r>
            <w:r w:rsidRPr="00290884">
              <w:fldChar w:fldCharType="begin">
                <w:ffData>
                  <w:name w:val="LicenseYes"/>
                  <w:enabled/>
                  <w:calcOnExit w:val="0"/>
                  <w:checkBox>
                    <w:sizeAuto/>
                    <w:default w:val="0"/>
                  </w:checkBox>
                </w:ffData>
              </w:fldChar>
            </w:r>
            <w:bookmarkStart w:id="3" w:name="LicenseYes"/>
            <w:r w:rsidRPr="00290884">
              <w:instrText xml:space="preserve"> FORMCHECKBOX </w:instrText>
            </w:r>
            <w:r w:rsidR="00D12E3F">
              <w:fldChar w:fldCharType="separate"/>
            </w:r>
            <w:r w:rsidRPr="00290884">
              <w:fldChar w:fldCharType="end"/>
            </w:r>
            <w:bookmarkEnd w:id="3"/>
            <w:r w:rsidRPr="00290884">
              <w:t xml:space="preserve">          No </w:t>
            </w:r>
            <w:r>
              <w:t xml:space="preserve"> </w:t>
            </w:r>
            <w:r w:rsidRPr="00290884">
              <w:t xml:space="preserve">  </w:t>
            </w:r>
            <w:r w:rsidRPr="00290884">
              <w:fldChar w:fldCharType="begin">
                <w:ffData>
                  <w:name w:val="AustCitizenNo"/>
                  <w:enabled/>
                  <w:calcOnExit w:val="0"/>
                  <w:checkBox>
                    <w:sizeAuto/>
                    <w:default w:val="0"/>
                  </w:checkBox>
                </w:ffData>
              </w:fldChar>
            </w:r>
            <w:r w:rsidRPr="00290884">
              <w:instrText xml:space="preserve"> FORMCHECKBOX </w:instrText>
            </w:r>
            <w:r w:rsidR="00D12E3F">
              <w:fldChar w:fldCharType="separate"/>
            </w:r>
            <w:r w:rsidRPr="00290884">
              <w:fldChar w:fldCharType="end"/>
            </w:r>
          </w:p>
        </w:tc>
      </w:tr>
    </w:tbl>
    <w:p w:rsidR="00984043" w:rsidRPr="00290884" w:rsidRDefault="00984043" w:rsidP="00984043">
      <w:pPr>
        <w:pStyle w:val="Body"/>
        <w:rPr>
          <w:rFonts w:eastAsia="Calibri"/>
          <w:lang w:val="en-US"/>
        </w:rPr>
      </w:pPr>
    </w:p>
    <w:p w:rsidR="00984043" w:rsidRDefault="00984043" w:rsidP="00984043">
      <w:pPr>
        <w:pStyle w:val="HA"/>
        <w:spacing w:after="120"/>
        <w:rPr>
          <w:rFonts w:eastAsia="Calibri"/>
        </w:rPr>
      </w:pPr>
      <w:r w:rsidRPr="00290884">
        <w:rPr>
          <w:rFonts w:eastAsia="Calibri"/>
        </w:rPr>
        <w:t>Academic history</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6246"/>
      </w:tblGrid>
      <w:tr w:rsidR="00984043" w:rsidRPr="00942E85" w:rsidTr="00F84F3D">
        <w:trPr>
          <w:trHeight w:val="381"/>
        </w:trPr>
        <w:tc>
          <w:tcPr>
            <w:tcW w:w="3960" w:type="dxa"/>
            <w:tcBorders>
              <w:right w:val="nil"/>
            </w:tcBorders>
            <w:vAlign w:val="center"/>
          </w:tcPr>
          <w:p w:rsidR="00984043" w:rsidRPr="00CA5060" w:rsidRDefault="00984043" w:rsidP="00F84F3D">
            <w:pPr>
              <w:pStyle w:val="Body"/>
            </w:pPr>
            <w:r w:rsidRPr="00CA5060">
              <w:t>Degree currently studying/completed:</w:t>
            </w:r>
          </w:p>
        </w:tc>
        <w:tc>
          <w:tcPr>
            <w:tcW w:w="6246" w:type="dxa"/>
            <w:tcBorders>
              <w:left w:val="nil"/>
            </w:tcBorders>
            <w:vAlign w:val="center"/>
          </w:tcPr>
          <w:p w:rsidR="00984043" w:rsidRPr="00CA5060" w:rsidRDefault="00984043" w:rsidP="00F84F3D">
            <w:pPr>
              <w:pStyle w:val="Body"/>
            </w:pPr>
          </w:p>
        </w:tc>
      </w:tr>
      <w:tr w:rsidR="00984043" w:rsidRPr="00942E85" w:rsidTr="00F84F3D">
        <w:trPr>
          <w:trHeight w:val="338"/>
        </w:trPr>
        <w:tc>
          <w:tcPr>
            <w:tcW w:w="3960" w:type="dxa"/>
            <w:tcBorders>
              <w:right w:val="nil"/>
            </w:tcBorders>
            <w:vAlign w:val="center"/>
          </w:tcPr>
          <w:p w:rsidR="00984043" w:rsidRPr="00CA5060" w:rsidRDefault="00984043" w:rsidP="00F84F3D">
            <w:pPr>
              <w:pStyle w:val="Body"/>
            </w:pPr>
            <w:r w:rsidRPr="00CA5060">
              <w:t>Major (if applicable):</w:t>
            </w:r>
          </w:p>
        </w:tc>
        <w:tc>
          <w:tcPr>
            <w:tcW w:w="6246" w:type="dxa"/>
            <w:tcBorders>
              <w:left w:val="nil"/>
            </w:tcBorders>
            <w:vAlign w:val="center"/>
          </w:tcPr>
          <w:p w:rsidR="00984043" w:rsidRPr="00CA5060" w:rsidRDefault="00984043" w:rsidP="00F84F3D">
            <w:pPr>
              <w:pStyle w:val="Body"/>
            </w:pPr>
          </w:p>
        </w:tc>
      </w:tr>
      <w:tr w:rsidR="00984043" w:rsidRPr="00942E85" w:rsidTr="00F84F3D">
        <w:trPr>
          <w:trHeight w:val="338"/>
        </w:trPr>
        <w:tc>
          <w:tcPr>
            <w:tcW w:w="3960" w:type="dxa"/>
            <w:tcBorders>
              <w:right w:val="nil"/>
            </w:tcBorders>
            <w:vAlign w:val="center"/>
          </w:tcPr>
          <w:p w:rsidR="00984043" w:rsidRPr="00CA5060" w:rsidRDefault="00984043" w:rsidP="00F84F3D">
            <w:pPr>
              <w:pStyle w:val="Body"/>
            </w:pPr>
            <w:r w:rsidRPr="00CA5060">
              <w:t>University/</w:t>
            </w:r>
            <w:r>
              <w:t>i</w:t>
            </w:r>
            <w:r w:rsidRPr="00CA5060">
              <w:t>nstitution:</w:t>
            </w:r>
          </w:p>
        </w:tc>
        <w:tc>
          <w:tcPr>
            <w:tcW w:w="6246" w:type="dxa"/>
            <w:tcBorders>
              <w:left w:val="nil"/>
            </w:tcBorders>
            <w:vAlign w:val="center"/>
          </w:tcPr>
          <w:p w:rsidR="00984043" w:rsidRPr="00CA5060" w:rsidRDefault="00984043" w:rsidP="00F84F3D">
            <w:pPr>
              <w:pStyle w:val="Body"/>
            </w:pPr>
          </w:p>
        </w:tc>
      </w:tr>
      <w:tr w:rsidR="00984043" w:rsidRPr="00942E85" w:rsidTr="00F84F3D">
        <w:trPr>
          <w:trHeight w:val="338"/>
        </w:trPr>
        <w:tc>
          <w:tcPr>
            <w:tcW w:w="3960" w:type="dxa"/>
            <w:tcBorders>
              <w:right w:val="nil"/>
            </w:tcBorders>
            <w:vAlign w:val="center"/>
          </w:tcPr>
          <w:p w:rsidR="00984043" w:rsidRPr="00CA5060" w:rsidRDefault="00984043" w:rsidP="00F84F3D">
            <w:pPr>
              <w:pStyle w:val="Body"/>
            </w:pPr>
            <w:r w:rsidRPr="00CA5060">
              <w:t>Average grade for the last academic year (if applicable):</w:t>
            </w:r>
          </w:p>
        </w:tc>
        <w:tc>
          <w:tcPr>
            <w:tcW w:w="6246" w:type="dxa"/>
            <w:tcBorders>
              <w:left w:val="nil"/>
            </w:tcBorders>
            <w:vAlign w:val="center"/>
          </w:tcPr>
          <w:p w:rsidR="00984043" w:rsidRPr="00CA5060" w:rsidRDefault="00984043" w:rsidP="00F84F3D">
            <w:pPr>
              <w:pStyle w:val="Body"/>
            </w:pPr>
            <w:r w:rsidRPr="00CA5060">
              <w:fldChar w:fldCharType="begin">
                <w:ffData>
                  <w:name w:val="Grade"/>
                  <w:enabled/>
                  <w:calcOnExit w:val="0"/>
                  <w:textInput>
                    <w:type w:val="number"/>
                    <w:maxLength w:val="3"/>
                    <w:format w:val="0"/>
                  </w:textInput>
                </w:ffData>
              </w:fldChar>
            </w:r>
            <w:bookmarkStart w:id="4" w:name="Grade"/>
            <w:r w:rsidRPr="00CA5060">
              <w:instrText xml:space="preserve"> FORMTEXT </w:instrText>
            </w:r>
            <w:r w:rsidRPr="00CA5060">
              <w:fldChar w:fldCharType="separate"/>
            </w:r>
            <w:r w:rsidRPr="00CA5060">
              <w:t> </w:t>
            </w:r>
            <w:r w:rsidRPr="00CA5060">
              <w:t> </w:t>
            </w:r>
            <w:r w:rsidRPr="00CA5060">
              <w:t> </w:t>
            </w:r>
            <w:r w:rsidRPr="00CA5060">
              <w:fldChar w:fldCharType="end"/>
            </w:r>
            <w:bookmarkEnd w:id="4"/>
            <w:r w:rsidRPr="00CA5060">
              <w:t xml:space="preserve">   %</w:t>
            </w:r>
          </w:p>
        </w:tc>
      </w:tr>
      <w:tr w:rsidR="00984043" w:rsidRPr="00942E85" w:rsidTr="00F84F3D">
        <w:trPr>
          <w:trHeight w:val="338"/>
        </w:trPr>
        <w:tc>
          <w:tcPr>
            <w:tcW w:w="3960" w:type="dxa"/>
            <w:tcBorders>
              <w:right w:val="nil"/>
            </w:tcBorders>
            <w:vAlign w:val="center"/>
          </w:tcPr>
          <w:p w:rsidR="00984043" w:rsidRPr="003B6F82" w:rsidRDefault="00984043" w:rsidP="00F84F3D">
            <w:pPr>
              <w:pStyle w:val="Body"/>
            </w:pPr>
            <w:r w:rsidRPr="003B6F82">
              <w:t xml:space="preserve">Year course commenced: </w:t>
            </w:r>
          </w:p>
        </w:tc>
        <w:tc>
          <w:tcPr>
            <w:tcW w:w="6246" w:type="dxa"/>
            <w:tcBorders>
              <w:left w:val="nil"/>
            </w:tcBorders>
            <w:vAlign w:val="center"/>
          </w:tcPr>
          <w:p w:rsidR="00984043" w:rsidRPr="00F95F1D" w:rsidRDefault="00984043" w:rsidP="00F84F3D">
            <w:pPr>
              <w:pStyle w:val="Body"/>
            </w:pPr>
          </w:p>
        </w:tc>
      </w:tr>
      <w:tr w:rsidR="00984043" w:rsidRPr="00942E85" w:rsidTr="00F84F3D">
        <w:trPr>
          <w:trHeight w:val="338"/>
        </w:trPr>
        <w:tc>
          <w:tcPr>
            <w:tcW w:w="3960" w:type="dxa"/>
            <w:tcBorders>
              <w:right w:val="nil"/>
            </w:tcBorders>
            <w:vAlign w:val="center"/>
          </w:tcPr>
          <w:p w:rsidR="00984043" w:rsidRPr="003B6F82" w:rsidRDefault="00984043" w:rsidP="00F84F3D">
            <w:pPr>
              <w:pStyle w:val="Body"/>
            </w:pPr>
            <w:r w:rsidRPr="003B6F82">
              <w:t>Expected completion date:</w:t>
            </w:r>
          </w:p>
        </w:tc>
        <w:tc>
          <w:tcPr>
            <w:tcW w:w="6246" w:type="dxa"/>
            <w:tcBorders>
              <w:left w:val="nil"/>
            </w:tcBorders>
            <w:vAlign w:val="center"/>
          </w:tcPr>
          <w:p w:rsidR="00984043" w:rsidRPr="00942E85" w:rsidRDefault="00984043" w:rsidP="00F84F3D">
            <w:pPr>
              <w:pStyle w:val="Body"/>
            </w:pPr>
          </w:p>
        </w:tc>
      </w:tr>
    </w:tbl>
    <w:p w:rsidR="00A64423" w:rsidRDefault="00A64423" w:rsidP="00984043">
      <w:pPr>
        <w:pStyle w:val="IntroFeatureText"/>
      </w:pPr>
    </w:p>
    <w:p w:rsidR="00A64423" w:rsidRDefault="00A64423">
      <w:pPr>
        <w:rPr>
          <w:color w:val="B3272F" w:themeColor="text2"/>
          <w:sz w:val="32"/>
        </w:rPr>
      </w:pPr>
      <w:r>
        <w:br w:type="page"/>
      </w:r>
    </w:p>
    <w:p w:rsidR="00A64423" w:rsidRPr="00CA5060" w:rsidRDefault="00A64423" w:rsidP="00A64423">
      <w:pPr>
        <w:pStyle w:val="HA"/>
        <w:spacing w:after="120"/>
        <w:rPr>
          <w:rFonts w:eastAsia="Calibri"/>
        </w:rPr>
      </w:pPr>
      <w:r w:rsidRPr="00CA5060">
        <w:rPr>
          <w:rFonts w:eastAsia="Calibri"/>
        </w:rPr>
        <w:lastRenderedPageBreak/>
        <w:t xml:space="preserve">Work experience </w:t>
      </w:r>
    </w:p>
    <w:p w:rsidR="00A64423" w:rsidRPr="00CA5060" w:rsidRDefault="00A64423" w:rsidP="00A64423">
      <w:pPr>
        <w:pStyle w:val="Body"/>
      </w:pPr>
      <w:r w:rsidRPr="00CA5060">
        <w:t>If possible, please list two positions you have held that contributed to your experience and skill development.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3143"/>
        <w:gridCol w:w="4363"/>
      </w:tblGrid>
      <w:tr w:rsidR="00A64423" w:rsidRPr="00CA5060" w:rsidTr="00F84F3D">
        <w:trPr>
          <w:trHeight w:val="381"/>
        </w:trPr>
        <w:tc>
          <w:tcPr>
            <w:tcW w:w="2700" w:type="dxa"/>
            <w:tcBorders>
              <w:right w:val="nil"/>
            </w:tcBorders>
            <w:vAlign w:val="center"/>
          </w:tcPr>
          <w:p w:rsidR="00A64423" w:rsidRPr="00CA5060" w:rsidRDefault="00A64423" w:rsidP="00F84F3D">
            <w:pPr>
              <w:pStyle w:val="Body"/>
            </w:pPr>
            <w:r w:rsidRPr="00CA5060">
              <w:t xml:space="preserve">Company #1:  </w:t>
            </w:r>
          </w:p>
        </w:tc>
        <w:tc>
          <w:tcPr>
            <w:tcW w:w="7506" w:type="dxa"/>
            <w:gridSpan w:val="2"/>
            <w:tcBorders>
              <w:left w:val="nil"/>
            </w:tcBorders>
            <w:vAlign w:val="center"/>
          </w:tcPr>
          <w:p w:rsidR="00A64423" w:rsidRPr="00CA5060" w:rsidRDefault="00A64423" w:rsidP="00F84F3D">
            <w:pPr>
              <w:pStyle w:val="Body"/>
            </w:pPr>
            <w:r w:rsidRPr="00CA5060">
              <w:fldChar w:fldCharType="begin">
                <w:ffData>
                  <w:name w:val="Company1"/>
                  <w:enabled/>
                  <w:calcOnExit w:val="0"/>
                  <w:textInput>
                    <w:format w:val="TITLE CASE"/>
                  </w:textInput>
                </w:ffData>
              </w:fldChar>
            </w:r>
            <w:bookmarkStart w:id="5" w:name="Company1"/>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5"/>
          </w:p>
        </w:tc>
      </w:tr>
      <w:tr w:rsidR="00A64423" w:rsidRPr="00CA5060" w:rsidTr="00F84F3D">
        <w:trPr>
          <w:trHeight w:val="392"/>
        </w:trPr>
        <w:tc>
          <w:tcPr>
            <w:tcW w:w="2700" w:type="dxa"/>
            <w:tcBorders>
              <w:right w:val="nil"/>
            </w:tcBorders>
            <w:vAlign w:val="center"/>
          </w:tcPr>
          <w:p w:rsidR="00A64423" w:rsidRPr="00CA5060" w:rsidRDefault="00A64423" w:rsidP="00F84F3D">
            <w:pPr>
              <w:pStyle w:val="Body"/>
            </w:pPr>
            <w:r w:rsidRPr="00CA5060">
              <w:t>Date employed:</w:t>
            </w:r>
          </w:p>
        </w:tc>
        <w:tc>
          <w:tcPr>
            <w:tcW w:w="3143" w:type="dxa"/>
            <w:tcBorders>
              <w:left w:val="nil"/>
              <w:right w:val="nil"/>
            </w:tcBorders>
            <w:vAlign w:val="center"/>
          </w:tcPr>
          <w:p w:rsidR="00A64423" w:rsidRPr="00CA5060" w:rsidRDefault="00A64423" w:rsidP="00F84F3D">
            <w:pPr>
              <w:pStyle w:val="Body"/>
            </w:pPr>
            <w:r w:rsidRPr="00CA5060">
              <w:t xml:space="preserve">From:  </w:t>
            </w:r>
            <w:r w:rsidRPr="00CA5060">
              <w:fldChar w:fldCharType="begin">
                <w:ffData>
                  <w:name w:val="DateFrom1"/>
                  <w:enabled/>
                  <w:calcOnExit w:val="0"/>
                  <w:statusText w:type="text" w:val="DD/MM/YY"/>
                  <w:textInput>
                    <w:type w:val="date"/>
                    <w:maxLength w:val="8"/>
                    <w:format w:val="dd/MM/yy"/>
                  </w:textInput>
                </w:ffData>
              </w:fldChar>
            </w:r>
            <w:bookmarkStart w:id="6" w:name="DateFrom1"/>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6"/>
            <w:r w:rsidRPr="00CA5060">
              <w:t xml:space="preserve">  (</w:t>
            </w:r>
            <w:proofErr w:type="spellStart"/>
            <w:r w:rsidRPr="00CA5060">
              <w:t>dd</w:t>
            </w:r>
            <w:proofErr w:type="spellEnd"/>
            <w:r w:rsidRPr="00CA5060">
              <w:t>/mm/</w:t>
            </w:r>
            <w:proofErr w:type="spellStart"/>
            <w:r w:rsidRPr="00CA5060">
              <w:t>yy</w:t>
            </w:r>
            <w:proofErr w:type="spellEnd"/>
            <w:r w:rsidRPr="00CA5060">
              <w:t>)</w:t>
            </w:r>
          </w:p>
        </w:tc>
        <w:tc>
          <w:tcPr>
            <w:tcW w:w="4363" w:type="dxa"/>
            <w:tcBorders>
              <w:left w:val="nil"/>
            </w:tcBorders>
            <w:vAlign w:val="center"/>
          </w:tcPr>
          <w:p w:rsidR="00A64423" w:rsidRPr="00CA5060" w:rsidRDefault="00A64423" w:rsidP="00F84F3D">
            <w:pPr>
              <w:pStyle w:val="Body"/>
            </w:pPr>
            <w:r w:rsidRPr="00CA5060">
              <w:t xml:space="preserve">To:  </w:t>
            </w:r>
            <w:r w:rsidRPr="00CA5060">
              <w:fldChar w:fldCharType="begin">
                <w:ffData>
                  <w:name w:val="DateTo1"/>
                  <w:enabled/>
                  <w:calcOnExit w:val="0"/>
                  <w:statusText w:type="text" w:val="DD/MM/YY"/>
                  <w:textInput>
                    <w:type w:val="date"/>
                    <w:maxLength w:val="8"/>
                    <w:format w:val="dd/MM/yy"/>
                  </w:textInput>
                </w:ffData>
              </w:fldChar>
            </w:r>
            <w:bookmarkStart w:id="7" w:name="DateTo1"/>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7"/>
            <w:r w:rsidRPr="00CA5060">
              <w:t xml:space="preserve"> (</w:t>
            </w:r>
            <w:proofErr w:type="spellStart"/>
            <w:r w:rsidRPr="00CA5060">
              <w:t>dd</w:t>
            </w:r>
            <w:proofErr w:type="spellEnd"/>
            <w:r w:rsidRPr="00CA5060">
              <w:t>/mm/</w:t>
            </w:r>
            <w:proofErr w:type="spellStart"/>
            <w:r w:rsidRPr="00CA5060">
              <w:t>yy</w:t>
            </w:r>
            <w:proofErr w:type="spellEnd"/>
            <w:r w:rsidRPr="00CA5060">
              <w:t>)</w:t>
            </w:r>
          </w:p>
        </w:tc>
      </w:tr>
      <w:tr w:rsidR="00A64423" w:rsidRPr="00CA5060" w:rsidTr="00F84F3D">
        <w:trPr>
          <w:trHeight w:val="338"/>
        </w:trPr>
        <w:tc>
          <w:tcPr>
            <w:tcW w:w="2700" w:type="dxa"/>
            <w:tcBorders>
              <w:bottom w:val="single" w:sz="4" w:space="0" w:color="auto"/>
              <w:right w:val="nil"/>
            </w:tcBorders>
            <w:vAlign w:val="center"/>
          </w:tcPr>
          <w:p w:rsidR="00A64423" w:rsidRPr="00CA5060" w:rsidRDefault="00A64423" w:rsidP="00F84F3D">
            <w:pPr>
              <w:pStyle w:val="Body"/>
            </w:pPr>
            <w:r w:rsidRPr="00CA5060">
              <w:t>Position held:</w:t>
            </w:r>
          </w:p>
        </w:tc>
        <w:tc>
          <w:tcPr>
            <w:tcW w:w="7506" w:type="dxa"/>
            <w:gridSpan w:val="2"/>
            <w:tcBorders>
              <w:left w:val="nil"/>
              <w:bottom w:val="single" w:sz="4" w:space="0" w:color="auto"/>
            </w:tcBorders>
            <w:vAlign w:val="center"/>
          </w:tcPr>
          <w:p w:rsidR="00A64423" w:rsidRPr="00CA5060" w:rsidRDefault="00A64423" w:rsidP="00F84F3D">
            <w:pPr>
              <w:pStyle w:val="Body"/>
            </w:pPr>
            <w:r w:rsidRPr="00CA5060">
              <w:fldChar w:fldCharType="begin">
                <w:ffData>
                  <w:name w:val="Position1"/>
                  <w:enabled/>
                  <w:calcOnExit w:val="0"/>
                  <w:textInput>
                    <w:format w:val="TITLE CASE"/>
                  </w:textInput>
                </w:ffData>
              </w:fldChar>
            </w:r>
            <w:bookmarkStart w:id="8" w:name="Position1"/>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8"/>
          </w:p>
        </w:tc>
      </w:tr>
      <w:tr w:rsidR="00A64423" w:rsidRPr="00CA5060" w:rsidTr="00F84F3D">
        <w:trPr>
          <w:trHeight w:val="371"/>
        </w:trPr>
        <w:tc>
          <w:tcPr>
            <w:tcW w:w="2700" w:type="dxa"/>
            <w:tcBorders>
              <w:right w:val="nil"/>
            </w:tcBorders>
            <w:vAlign w:val="center"/>
          </w:tcPr>
          <w:p w:rsidR="00A64423" w:rsidRPr="00CA5060" w:rsidRDefault="00A64423" w:rsidP="00F84F3D">
            <w:pPr>
              <w:pStyle w:val="Body"/>
            </w:pPr>
            <w:r w:rsidRPr="00CA5060">
              <w:t>Main duties:</w:t>
            </w:r>
          </w:p>
        </w:tc>
        <w:tc>
          <w:tcPr>
            <w:tcW w:w="7506" w:type="dxa"/>
            <w:gridSpan w:val="2"/>
            <w:tcBorders>
              <w:left w:val="nil"/>
            </w:tcBorders>
          </w:tcPr>
          <w:p w:rsidR="00A64423" w:rsidRPr="00CA5060" w:rsidRDefault="00A64423" w:rsidP="00F84F3D">
            <w:pPr>
              <w:pStyle w:val="Body"/>
            </w:pPr>
            <w:r w:rsidRPr="00CA5060">
              <w:fldChar w:fldCharType="begin">
                <w:ffData>
                  <w:name w:val="MainDuties1"/>
                  <w:enabled/>
                  <w:calcOnExit w:val="0"/>
                  <w:textInput>
                    <w:format w:val="FIRST CAPITAL"/>
                  </w:textInput>
                </w:ffData>
              </w:fldChar>
            </w:r>
            <w:bookmarkStart w:id="9" w:name="MainDuties1"/>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9"/>
          </w:p>
        </w:tc>
      </w:tr>
      <w:tr w:rsidR="00A64423" w:rsidRPr="00CA5060" w:rsidTr="00F84F3D">
        <w:trPr>
          <w:trHeight w:val="371"/>
        </w:trPr>
        <w:tc>
          <w:tcPr>
            <w:tcW w:w="2700" w:type="dxa"/>
            <w:tcBorders>
              <w:bottom w:val="single" w:sz="4" w:space="0" w:color="auto"/>
              <w:right w:val="nil"/>
            </w:tcBorders>
            <w:vAlign w:val="center"/>
          </w:tcPr>
          <w:p w:rsidR="00A64423" w:rsidRPr="00CA5060" w:rsidRDefault="00A64423" w:rsidP="00F84F3D">
            <w:pPr>
              <w:pStyle w:val="Body"/>
            </w:pPr>
            <w:r w:rsidRPr="00CA5060">
              <w:t>Contact person or referee:</w:t>
            </w:r>
          </w:p>
        </w:tc>
        <w:tc>
          <w:tcPr>
            <w:tcW w:w="7506" w:type="dxa"/>
            <w:gridSpan w:val="2"/>
            <w:tcBorders>
              <w:left w:val="nil"/>
              <w:bottom w:val="single" w:sz="4" w:space="0" w:color="auto"/>
            </w:tcBorders>
          </w:tcPr>
          <w:p w:rsidR="00A64423" w:rsidRPr="00CA5060" w:rsidRDefault="00A64423" w:rsidP="00F84F3D">
            <w:pPr>
              <w:pStyle w:val="Body"/>
            </w:pPr>
            <w:r w:rsidRPr="00CA5060">
              <w:fldChar w:fldCharType="begin">
                <w:ffData>
                  <w:name w:val="MainDuties1"/>
                  <w:enabled/>
                  <w:calcOnExit w:val="0"/>
                  <w:textInput>
                    <w:format w:val="FIRST CAPITAL"/>
                  </w:textInput>
                </w:ffData>
              </w:fldChar>
            </w:r>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r w:rsidRPr="00CA5060">
              <w:t xml:space="preserve">                                    Phone No: </w:t>
            </w:r>
            <w:r w:rsidRPr="00CA5060">
              <w:fldChar w:fldCharType="begin">
                <w:ffData>
                  <w:name w:val=""/>
                  <w:enabled/>
                  <w:calcOnExit w:val="0"/>
                  <w:textInput>
                    <w:type w:val="number"/>
                    <w:maxLength w:val="10"/>
                  </w:textInput>
                </w:ffData>
              </w:fldChar>
            </w:r>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p>
        </w:tc>
      </w:tr>
    </w:tbl>
    <w:p w:rsidR="00A64423" w:rsidRPr="00CA5060" w:rsidRDefault="00A64423" w:rsidP="00A64423">
      <w:pPr>
        <w:pStyle w:val="DTPLIbodycopy"/>
        <w:rPr>
          <w:rFonts w:asciiTheme="minorHAnsi" w:hAnsiTheme="minorHAnsi"/>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180"/>
        <w:gridCol w:w="3074"/>
        <w:gridCol w:w="4252"/>
      </w:tblGrid>
      <w:tr w:rsidR="00A64423" w:rsidRPr="00CA5060" w:rsidTr="00F84F3D">
        <w:trPr>
          <w:trHeight w:val="381"/>
        </w:trPr>
        <w:tc>
          <w:tcPr>
            <w:tcW w:w="2880" w:type="dxa"/>
            <w:gridSpan w:val="2"/>
            <w:tcBorders>
              <w:right w:val="nil"/>
            </w:tcBorders>
            <w:vAlign w:val="center"/>
          </w:tcPr>
          <w:p w:rsidR="00A64423" w:rsidRPr="00CA5060" w:rsidRDefault="00A64423" w:rsidP="00F84F3D">
            <w:pPr>
              <w:pStyle w:val="Body"/>
            </w:pPr>
            <w:r w:rsidRPr="00CA5060">
              <w:t xml:space="preserve">Company #2:  </w:t>
            </w:r>
          </w:p>
        </w:tc>
        <w:tc>
          <w:tcPr>
            <w:tcW w:w="7326" w:type="dxa"/>
            <w:gridSpan w:val="2"/>
            <w:tcBorders>
              <w:left w:val="nil"/>
            </w:tcBorders>
            <w:vAlign w:val="center"/>
          </w:tcPr>
          <w:p w:rsidR="00A64423" w:rsidRPr="00CA5060" w:rsidRDefault="00A64423" w:rsidP="00F84F3D">
            <w:pPr>
              <w:pStyle w:val="Body"/>
            </w:pPr>
            <w:r w:rsidRPr="00CA5060">
              <w:fldChar w:fldCharType="begin">
                <w:ffData>
                  <w:name w:val="Company2"/>
                  <w:enabled/>
                  <w:calcOnExit w:val="0"/>
                  <w:textInput>
                    <w:format w:val="TITLE CASE"/>
                  </w:textInput>
                </w:ffData>
              </w:fldChar>
            </w:r>
            <w:bookmarkStart w:id="10" w:name="Company2"/>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10"/>
          </w:p>
        </w:tc>
      </w:tr>
      <w:tr w:rsidR="00A64423" w:rsidRPr="00CA5060" w:rsidTr="00F84F3D">
        <w:trPr>
          <w:trHeight w:val="437"/>
        </w:trPr>
        <w:tc>
          <w:tcPr>
            <w:tcW w:w="2880" w:type="dxa"/>
            <w:gridSpan w:val="2"/>
            <w:tcBorders>
              <w:right w:val="nil"/>
            </w:tcBorders>
            <w:vAlign w:val="center"/>
          </w:tcPr>
          <w:p w:rsidR="00A64423" w:rsidRPr="00CA5060" w:rsidRDefault="00A64423" w:rsidP="00F84F3D">
            <w:pPr>
              <w:pStyle w:val="Body"/>
            </w:pPr>
            <w:r w:rsidRPr="00CA5060">
              <w:t>Dates employed:</w:t>
            </w:r>
          </w:p>
        </w:tc>
        <w:tc>
          <w:tcPr>
            <w:tcW w:w="3074" w:type="dxa"/>
            <w:tcBorders>
              <w:left w:val="nil"/>
              <w:right w:val="nil"/>
            </w:tcBorders>
            <w:vAlign w:val="center"/>
          </w:tcPr>
          <w:p w:rsidR="00A64423" w:rsidRPr="00CA5060" w:rsidRDefault="00A64423" w:rsidP="00F84F3D">
            <w:pPr>
              <w:pStyle w:val="Body"/>
            </w:pPr>
            <w:r w:rsidRPr="00CA5060">
              <w:t xml:space="preserve">From:  </w:t>
            </w:r>
            <w:r w:rsidRPr="00CA5060">
              <w:fldChar w:fldCharType="begin">
                <w:ffData>
                  <w:name w:val="DateFrom2"/>
                  <w:enabled/>
                  <w:calcOnExit w:val="0"/>
                  <w:statusText w:type="text" w:val="DD/MM/YY"/>
                  <w:textInput>
                    <w:type w:val="date"/>
                    <w:maxLength w:val="8"/>
                    <w:format w:val="dd/MM/yy"/>
                  </w:textInput>
                </w:ffData>
              </w:fldChar>
            </w:r>
            <w:bookmarkStart w:id="11" w:name="DateFrom2"/>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11"/>
            <w:r w:rsidRPr="00CA5060">
              <w:t xml:space="preserve">  (</w:t>
            </w:r>
            <w:proofErr w:type="spellStart"/>
            <w:r w:rsidRPr="00CA5060">
              <w:t>dd</w:t>
            </w:r>
            <w:proofErr w:type="spellEnd"/>
            <w:r w:rsidRPr="00CA5060">
              <w:t>/mm/</w:t>
            </w:r>
            <w:proofErr w:type="spellStart"/>
            <w:r w:rsidRPr="00CA5060">
              <w:t>yy</w:t>
            </w:r>
            <w:proofErr w:type="spellEnd"/>
            <w:r w:rsidRPr="00CA5060">
              <w:t>)</w:t>
            </w:r>
          </w:p>
        </w:tc>
        <w:tc>
          <w:tcPr>
            <w:tcW w:w="4252" w:type="dxa"/>
            <w:tcBorders>
              <w:left w:val="nil"/>
            </w:tcBorders>
            <w:vAlign w:val="center"/>
          </w:tcPr>
          <w:p w:rsidR="00A64423" w:rsidRPr="00CA5060" w:rsidRDefault="00A64423" w:rsidP="00F84F3D">
            <w:pPr>
              <w:pStyle w:val="Body"/>
            </w:pPr>
            <w:r w:rsidRPr="00CA5060">
              <w:t xml:space="preserve">To:  </w:t>
            </w:r>
            <w:r w:rsidRPr="00CA5060">
              <w:fldChar w:fldCharType="begin">
                <w:ffData>
                  <w:name w:val="DateTo2"/>
                  <w:enabled/>
                  <w:calcOnExit w:val="0"/>
                  <w:statusText w:type="text" w:val="DD/MM/YY"/>
                  <w:textInput>
                    <w:type w:val="date"/>
                    <w:maxLength w:val="8"/>
                    <w:format w:val="dd/MM/yy"/>
                  </w:textInput>
                </w:ffData>
              </w:fldChar>
            </w:r>
            <w:bookmarkStart w:id="12" w:name="DateTo2"/>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12"/>
            <w:r w:rsidRPr="00CA5060">
              <w:t xml:space="preserve"> (</w:t>
            </w:r>
            <w:proofErr w:type="spellStart"/>
            <w:r w:rsidRPr="00CA5060">
              <w:t>dd</w:t>
            </w:r>
            <w:proofErr w:type="spellEnd"/>
            <w:r w:rsidRPr="00CA5060">
              <w:t>/mm/</w:t>
            </w:r>
            <w:proofErr w:type="spellStart"/>
            <w:r w:rsidRPr="00CA5060">
              <w:t>yy</w:t>
            </w:r>
            <w:proofErr w:type="spellEnd"/>
            <w:r w:rsidRPr="00CA5060">
              <w:t>)</w:t>
            </w:r>
          </w:p>
        </w:tc>
      </w:tr>
      <w:tr w:rsidR="00A64423" w:rsidRPr="00CA5060" w:rsidTr="00F84F3D">
        <w:trPr>
          <w:trHeight w:val="338"/>
        </w:trPr>
        <w:tc>
          <w:tcPr>
            <w:tcW w:w="2880" w:type="dxa"/>
            <w:gridSpan w:val="2"/>
            <w:tcBorders>
              <w:bottom w:val="single" w:sz="4" w:space="0" w:color="auto"/>
              <w:right w:val="nil"/>
            </w:tcBorders>
            <w:vAlign w:val="center"/>
          </w:tcPr>
          <w:p w:rsidR="00A64423" w:rsidRPr="00CA5060" w:rsidRDefault="00A64423" w:rsidP="00F84F3D">
            <w:pPr>
              <w:pStyle w:val="Body"/>
            </w:pPr>
            <w:r w:rsidRPr="00CA5060">
              <w:t>Position held:</w:t>
            </w:r>
          </w:p>
        </w:tc>
        <w:tc>
          <w:tcPr>
            <w:tcW w:w="7326" w:type="dxa"/>
            <w:gridSpan w:val="2"/>
            <w:tcBorders>
              <w:left w:val="nil"/>
              <w:bottom w:val="single" w:sz="4" w:space="0" w:color="auto"/>
            </w:tcBorders>
            <w:vAlign w:val="center"/>
          </w:tcPr>
          <w:p w:rsidR="00A64423" w:rsidRPr="00CA5060" w:rsidRDefault="00A64423" w:rsidP="00F84F3D">
            <w:pPr>
              <w:pStyle w:val="Body"/>
            </w:pPr>
            <w:r w:rsidRPr="00CA5060">
              <w:fldChar w:fldCharType="begin">
                <w:ffData>
                  <w:name w:val="Position2"/>
                  <w:enabled/>
                  <w:calcOnExit w:val="0"/>
                  <w:textInput>
                    <w:format w:val="TITLE CASE"/>
                  </w:textInput>
                </w:ffData>
              </w:fldChar>
            </w:r>
            <w:bookmarkStart w:id="13" w:name="Position2"/>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13"/>
          </w:p>
        </w:tc>
      </w:tr>
      <w:tr w:rsidR="00A64423" w:rsidRPr="00CA5060" w:rsidTr="00F84F3D">
        <w:trPr>
          <w:trHeight w:val="352"/>
        </w:trPr>
        <w:tc>
          <w:tcPr>
            <w:tcW w:w="2880" w:type="dxa"/>
            <w:gridSpan w:val="2"/>
            <w:tcBorders>
              <w:right w:val="nil"/>
            </w:tcBorders>
            <w:vAlign w:val="center"/>
          </w:tcPr>
          <w:p w:rsidR="00A64423" w:rsidRPr="00CA5060" w:rsidRDefault="00A64423" w:rsidP="00F84F3D">
            <w:pPr>
              <w:pStyle w:val="Body"/>
            </w:pPr>
            <w:r w:rsidRPr="00CA5060">
              <w:t>Main duties:</w:t>
            </w:r>
          </w:p>
        </w:tc>
        <w:tc>
          <w:tcPr>
            <w:tcW w:w="7326" w:type="dxa"/>
            <w:gridSpan w:val="2"/>
            <w:tcBorders>
              <w:left w:val="nil"/>
            </w:tcBorders>
          </w:tcPr>
          <w:p w:rsidR="00A64423" w:rsidRPr="00CA5060" w:rsidRDefault="00A64423" w:rsidP="00F84F3D">
            <w:pPr>
              <w:pStyle w:val="Body"/>
            </w:pPr>
            <w:r w:rsidRPr="00CA5060">
              <w:fldChar w:fldCharType="begin">
                <w:ffData>
                  <w:name w:val="MainDuties2"/>
                  <w:enabled/>
                  <w:calcOnExit w:val="0"/>
                  <w:textInput>
                    <w:format w:val="FIRST CAPITAL"/>
                  </w:textInput>
                </w:ffData>
              </w:fldChar>
            </w:r>
            <w:bookmarkStart w:id="14" w:name="MainDuties2"/>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bookmarkEnd w:id="14"/>
          </w:p>
        </w:tc>
      </w:tr>
      <w:tr w:rsidR="00A64423" w:rsidRPr="00CA5060" w:rsidTr="00F84F3D">
        <w:trPr>
          <w:trHeight w:val="371"/>
        </w:trPr>
        <w:tc>
          <w:tcPr>
            <w:tcW w:w="2700" w:type="dxa"/>
            <w:tcBorders>
              <w:bottom w:val="single" w:sz="4" w:space="0" w:color="auto"/>
              <w:right w:val="nil"/>
            </w:tcBorders>
            <w:vAlign w:val="center"/>
          </w:tcPr>
          <w:p w:rsidR="00A64423" w:rsidRPr="00CA5060" w:rsidRDefault="00A64423" w:rsidP="00F84F3D">
            <w:pPr>
              <w:pStyle w:val="Body"/>
            </w:pPr>
            <w:r w:rsidRPr="00CA5060">
              <w:t>Contact person or referee:</w:t>
            </w:r>
          </w:p>
        </w:tc>
        <w:tc>
          <w:tcPr>
            <w:tcW w:w="7506" w:type="dxa"/>
            <w:gridSpan w:val="3"/>
            <w:tcBorders>
              <w:left w:val="nil"/>
              <w:bottom w:val="single" w:sz="4" w:space="0" w:color="auto"/>
            </w:tcBorders>
          </w:tcPr>
          <w:p w:rsidR="00A64423" w:rsidRPr="00CA5060" w:rsidRDefault="00A64423" w:rsidP="00F84F3D">
            <w:pPr>
              <w:pStyle w:val="Body"/>
            </w:pPr>
            <w:r w:rsidRPr="00CA5060">
              <w:fldChar w:fldCharType="begin">
                <w:ffData>
                  <w:name w:val="MainDuties1"/>
                  <w:enabled/>
                  <w:calcOnExit w:val="0"/>
                  <w:textInput>
                    <w:format w:val="FIRST CAPITAL"/>
                  </w:textInput>
                </w:ffData>
              </w:fldChar>
            </w:r>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r w:rsidRPr="00CA5060">
              <w:t xml:space="preserve">                                    Phone No: </w:t>
            </w:r>
            <w:r w:rsidRPr="00CA5060">
              <w:fldChar w:fldCharType="begin">
                <w:ffData>
                  <w:name w:val=""/>
                  <w:enabled/>
                  <w:calcOnExit w:val="0"/>
                  <w:textInput>
                    <w:type w:val="number"/>
                    <w:maxLength w:val="10"/>
                  </w:textInput>
                </w:ffData>
              </w:fldChar>
            </w:r>
            <w:r w:rsidRPr="00CA5060">
              <w:instrText xml:space="preserve"> FORMTEXT </w:instrText>
            </w:r>
            <w:r w:rsidRPr="00CA5060">
              <w:fldChar w:fldCharType="separate"/>
            </w:r>
            <w:r w:rsidRPr="00CA5060">
              <w:t> </w:t>
            </w:r>
            <w:r w:rsidRPr="00CA5060">
              <w:t> </w:t>
            </w:r>
            <w:r w:rsidRPr="00CA5060">
              <w:t> </w:t>
            </w:r>
            <w:r w:rsidRPr="00CA5060">
              <w:t> </w:t>
            </w:r>
            <w:r w:rsidRPr="00CA5060">
              <w:t> </w:t>
            </w:r>
            <w:r w:rsidRPr="00CA5060">
              <w:fldChar w:fldCharType="end"/>
            </w:r>
          </w:p>
        </w:tc>
      </w:tr>
    </w:tbl>
    <w:p w:rsidR="00A64423" w:rsidRPr="00653E6A" w:rsidRDefault="00A64423" w:rsidP="00A64423">
      <w:pPr>
        <w:pStyle w:val="HA"/>
        <w:spacing w:after="0"/>
        <w:rPr>
          <w:rFonts w:eastAsia="Calibri"/>
          <w:sz w:val="16"/>
          <w:szCs w:val="16"/>
        </w:rPr>
      </w:pPr>
    </w:p>
    <w:p w:rsidR="00A64423" w:rsidRPr="00CA5060" w:rsidRDefault="00A64423" w:rsidP="00A64423">
      <w:pPr>
        <w:pStyle w:val="HA"/>
        <w:spacing w:after="120"/>
        <w:rPr>
          <w:rFonts w:eastAsia="Calibri"/>
        </w:rPr>
      </w:pPr>
      <w:r w:rsidRPr="00CA5060">
        <w:rPr>
          <w:rFonts w:eastAsia="Calibri"/>
        </w:rPr>
        <w:t>Other skills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10206"/>
      </w:tblGrid>
      <w:tr w:rsidR="00A64423" w:rsidRPr="00F82DC5" w:rsidTr="00F84F3D">
        <w:trPr>
          <w:trHeight w:val="381"/>
        </w:trPr>
        <w:tc>
          <w:tcPr>
            <w:tcW w:w="10206" w:type="dxa"/>
            <w:vAlign w:val="center"/>
          </w:tcPr>
          <w:p w:rsidR="00A64423" w:rsidRPr="00F82DC5" w:rsidRDefault="00A64423" w:rsidP="00F84F3D">
            <w:pPr>
              <w:pStyle w:val="Body"/>
            </w:pPr>
            <w:r>
              <w:t>Do you have o</w:t>
            </w:r>
            <w:r w:rsidRPr="00F82DC5">
              <w:t>ther skills/personal qualities that may assist your application (limit 100 words)?</w:t>
            </w:r>
          </w:p>
        </w:tc>
      </w:tr>
      <w:tr w:rsidR="00A64423" w:rsidRPr="00F82DC5" w:rsidTr="00F84F3D">
        <w:trPr>
          <w:trHeight w:val="381"/>
        </w:trPr>
        <w:tc>
          <w:tcPr>
            <w:tcW w:w="10206" w:type="dxa"/>
            <w:vAlign w:val="center"/>
          </w:tcPr>
          <w:p w:rsidR="00A64423" w:rsidRPr="00F82DC5" w:rsidRDefault="00A64423" w:rsidP="00F84F3D">
            <w:pPr>
              <w:pStyle w:val="Body"/>
            </w:pPr>
          </w:p>
        </w:tc>
      </w:tr>
      <w:tr w:rsidR="00A64423" w:rsidRPr="00F82DC5" w:rsidTr="00F84F3D">
        <w:trPr>
          <w:trHeight w:val="381"/>
        </w:trPr>
        <w:tc>
          <w:tcPr>
            <w:tcW w:w="10206" w:type="dxa"/>
            <w:vAlign w:val="center"/>
          </w:tcPr>
          <w:p w:rsidR="00A64423" w:rsidRPr="00F82DC5" w:rsidRDefault="00A64423" w:rsidP="00F84F3D">
            <w:pPr>
              <w:pStyle w:val="Body"/>
            </w:pPr>
            <w:r w:rsidRPr="00F82DC5">
              <w:t>What skills do you hope to develop during your placement (limit 100 words)?</w:t>
            </w:r>
          </w:p>
        </w:tc>
      </w:tr>
      <w:tr w:rsidR="00A64423" w:rsidRPr="00F82DC5" w:rsidTr="00F84F3D">
        <w:trPr>
          <w:trHeight w:val="381"/>
        </w:trPr>
        <w:tc>
          <w:tcPr>
            <w:tcW w:w="10206" w:type="dxa"/>
            <w:vAlign w:val="center"/>
          </w:tcPr>
          <w:p w:rsidR="00A64423" w:rsidRPr="00F82DC5" w:rsidRDefault="00A64423" w:rsidP="00F84F3D">
            <w:pPr>
              <w:pStyle w:val="Body"/>
            </w:pPr>
          </w:p>
        </w:tc>
      </w:tr>
    </w:tbl>
    <w:p w:rsidR="00A64423" w:rsidRPr="00F82DC5" w:rsidRDefault="00A64423" w:rsidP="00A64423">
      <w:pPr>
        <w:pStyle w:val="DTPLIbodycopy"/>
        <w:rPr>
          <w:rFonts w:asciiTheme="minorHAnsi" w:hAnsiTheme="minorHAnsi"/>
          <w:sz w:val="24"/>
          <w:szCs w:val="24"/>
          <w:lang w:val="en-US"/>
        </w:rPr>
      </w:pPr>
    </w:p>
    <w:p w:rsidR="00A64423" w:rsidRPr="00F82DC5" w:rsidRDefault="00A64423" w:rsidP="00A64423">
      <w:pPr>
        <w:pStyle w:val="HA"/>
      </w:pPr>
      <w:r w:rsidRPr="00F82DC5">
        <w:t xml:space="preserve">How did you become aware of the Trainee </w:t>
      </w:r>
      <w:r>
        <w:t>Licensed Surveyor</w:t>
      </w:r>
      <w:r w:rsidRPr="00F82DC5">
        <w:t xml:space="preserve"> Scheme (you may select more than one)?</w:t>
      </w:r>
    </w:p>
    <w:p w:rsidR="00A64423" w:rsidRPr="00F82DC5" w:rsidRDefault="00A64423" w:rsidP="00A64423">
      <w:pPr>
        <w:pStyle w:val="Body"/>
        <w:rPr>
          <w:lang w:val="en-US"/>
        </w:rPr>
      </w:pPr>
      <w:r w:rsidRPr="00F82DC5">
        <w:rPr>
          <w:lang w:val="en-US"/>
        </w:rPr>
        <w:fldChar w:fldCharType="begin">
          <w:ffData>
            <w:name w:val="Melbourne"/>
            <w:enabled/>
            <w:calcOnExit w:val="0"/>
            <w:checkBox>
              <w:sizeAuto/>
              <w:default w:val="0"/>
            </w:checkBox>
          </w:ffData>
        </w:fldChar>
      </w:r>
      <w:r w:rsidRPr="00F82DC5">
        <w:rPr>
          <w:lang w:val="en-US"/>
        </w:rPr>
        <w:instrText xml:space="preserve"> FORMCHECKBOX </w:instrText>
      </w:r>
      <w:r w:rsidR="00D12E3F">
        <w:rPr>
          <w:lang w:val="en-US"/>
        </w:rPr>
      </w:r>
      <w:r w:rsidR="00D12E3F">
        <w:rPr>
          <w:lang w:val="en-US"/>
        </w:rPr>
        <w:fldChar w:fldCharType="separate"/>
      </w:r>
      <w:r w:rsidRPr="00F82DC5">
        <w:rPr>
          <w:lang w:val="en-US"/>
        </w:rPr>
        <w:fldChar w:fldCharType="end"/>
      </w:r>
      <w:r w:rsidRPr="00F82DC5">
        <w:rPr>
          <w:lang w:val="en-US"/>
        </w:rPr>
        <w:t xml:space="preserve"> </w:t>
      </w:r>
      <w:r w:rsidRPr="00F82DC5">
        <w:rPr>
          <w:lang w:val="en-US"/>
        </w:rPr>
        <w:tab/>
      </w:r>
      <w:r>
        <w:rPr>
          <w:lang w:val="en-US"/>
        </w:rPr>
        <w:t>Office of Surveyor-General</w:t>
      </w:r>
      <w:r w:rsidRPr="00F82DC5">
        <w:rPr>
          <w:lang w:val="en-US"/>
        </w:rPr>
        <w:t xml:space="preserve"> Victoria website</w:t>
      </w:r>
    </w:p>
    <w:p w:rsidR="00A64423" w:rsidRPr="00F82DC5" w:rsidRDefault="00A64423" w:rsidP="00A64423">
      <w:pPr>
        <w:pStyle w:val="Body"/>
        <w:rPr>
          <w:lang w:val="en-US"/>
        </w:rPr>
      </w:pPr>
      <w:r w:rsidRPr="00F82DC5">
        <w:rPr>
          <w:lang w:val="en-US"/>
        </w:rPr>
        <w:fldChar w:fldCharType="begin">
          <w:ffData>
            <w:name w:val="Melbourne"/>
            <w:enabled/>
            <w:calcOnExit w:val="0"/>
            <w:checkBox>
              <w:sizeAuto/>
              <w:default w:val="0"/>
            </w:checkBox>
          </w:ffData>
        </w:fldChar>
      </w:r>
      <w:r w:rsidRPr="00F82DC5">
        <w:rPr>
          <w:lang w:val="en-US"/>
        </w:rPr>
        <w:instrText xml:space="preserve"> FORMCHECKBOX </w:instrText>
      </w:r>
      <w:r w:rsidR="00D12E3F">
        <w:rPr>
          <w:lang w:val="en-US"/>
        </w:rPr>
      </w:r>
      <w:r w:rsidR="00D12E3F">
        <w:rPr>
          <w:lang w:val="en-US"/>
        </w:rPr>
        <w:fldChar w:fldCharType="separate"/>
      </w:r>
      <w:r w:rsidRPr="00F82DC5">
        <w:rPr>
          <w:lang w:val="en-US"/>
        </w:rPr>
        <w:fldChar w:fldCharType="end"/>
      </w:r>
      <w:r w:rsidRPr="00F82DC5">
        <w:rPr>
          <w:lang w:val="en-US"/>
        </w:rPr>
        <w:tab/>
        <w:t>University website</w:t>
      </w:r>
      <w:r w:rsidRPr="00F82DC5">
        <w:rPr>
          <w:lang w:val="en-US"/>
        </w:rPr>
        <w:tab/>
      </w:r>
      <w:r w:rsidRPr="00F82DC5">
        <w:rPr>
          <w:lang w:val="en-US"/>
        </w:rPr>
        <w:tab/>
      </w:r>
      <w:r>
        <w:rPr>
          <w:lang w:val="en-US"/>
        </w:rPr>
        <w:tab/>
      </w:r>
      <w:r w:rsidRPr="00F82DC5">
        <w:rPr>
          <w:lang w:val="en-US"/>
        </w:rPr>
        <w:t>please specify</w:t>
      </w:r>
    </w:p>
    <w:p w:rsidR="00A64423" w:rsidRPr="00F82DC5" w:rsidRDefault="00A64423" w:rsidP="00A64423">
      <w:pPr>
        <w:pStyle w:val="Body"/>
      </w:pPr>
      <w:r w:rsidRPr="00F82DC5">
        <w:rPr>
          <w:lang w:val="en-US"/>
        </w:rPr>
        <w:fldChar w:fldCharType="begin">
          <w:ffData>
            <w:name w:val="Melbourne"/>
            <w:enabled/>
            <w:calcOnExit w:val="0"/>
            <w:checkBox>
              <w:sizeAuto/>
              <w:default w:val="0"/>
            </w:checkBox>
          </w:ffData>
        </w:fldChar>
      </w:r>
      <w:r w:rsidRPr="00F82DC5">
        <w:rPr>
          <w:lang w:val="en-US"/>
        </w:rPr>
        <w:instrText xml:space="preserve"> FORMCHECKBOX </w:instrText>
      </w:r>
      <w:r w:rsidR="00D12E3F">
        <w:rPr>
          <w:lang w:val="en-US"/>
        </w:rPr>
      </w:r>
      <w:r w:rsidR="00D12E3F">
        <w:rPr>
          <w:lang w:val="en-US"/>
        </w:rPr>
        <w:fldChar w:fldCharType="separate"/>
      </w:r>
      <w:r w:rsidRPr="00F82DC5">
        <w:rPr>
          <w:lang w:val="en-US"/>
        </w:rPr>
        <w:fldChar w:fldCharType="end"/>
      </w:r>
      <w:r w:rsidRPr="00F82DC5">
        <w:rPr>
          <w:lang w:val="en-US"/>
        </w:rPr>
        <w:tab/>
      </w:r>
      <w:proofErr w:type="gramStart"/>
      <w:r w:rsidRPr="00F82DC5">
        <w:rPr>
          <w:lang w:val="en-US"/>
        </w:rPr>
        <w:t>Other</w:t>
      </w:r>
      <w:proofErr w:type="gramEnd"/>
      <w:r w:rsidRPr="00F82DC5">
        <w:rPr>
          <w:lang w:val="en-US"/>
        </w:rPr>
        <w:t xml:space="preserve"> website</w:t>
      </w:r>
      <w:r w:rsidRPr="00F82DC5">
        <w:tab/>
      </w:r>
      <w:r w:rsidRPr="00F82DC5">
        <w:tab/>
      </w:r>
      <w:r w:rsidRPr="00F82DC5">
        <w:tab/>
      </w:r>
      <w:r w:rsidRPr="00F82DC5">
        <w:rPr>
          <w:lang w:val="en-US"/>
        </w:rPr>
        <w:t>please specify</w:t>
      </w:r>
    </w:p>
    <w:p w:rsidR="00A64423" w:rsidRPr="00F82DC5" w:rsidRDefault="00A64423" w:rsidP="00A64423">
      <w:pPr>
        <w:pStyle w:val="Body"/>
      </w:pPr>
      <w:r w:rsidRPr="00F82DC5">
        <w:rPr>
          <w:lang w:val="en-US"/>
        </w:rPr>
        <w:fldChar w:fldCharType="begin">
          <w:ffData>
            <w:name w:val="Melbourne"/>
            <w:enabled/>
            <w:calcOnExit w:val="0"/>
            <w:checkBox>
              <w:sizeAuto/>
              <w:default w:val="0"/>
            </w:checkBox>
          </w:ffData>
        </w:fldChar>
      </w:r>
      <w:r w:rsidRPr="00F82DC5">
        <w:rPr>
          <w:lang w:val="en-US"/>
        </w:rPr>
        <w:instrText xml:space="preserve"> FORMCHECKBOX </w:instrText>
      </w:r>
      <w:r w:rsidR="00D12E3F">
        <w:rPr>
          <w:lang w:val="en-US"/>
        </w:rPr>
      </w:r>
      <w:r w:rsidR="00D12E3F">
        <w:rPr>
          <w:lang w:val="en-US"/>
        </w:rPr>
        <w:fldChar w:fldCharType="separate"/>
      </w:r>
      <w:r w:rsidRPr="00F82DC5">
        <w:rPr>
          <w:lang w:val="en-US"/>
        </w:rPr>
        <w:fldChar w:fldCharType="end"/>
      </w:r>
      <w:r w:rsidRPr="00F82DC5">
        <w:rPr>
          <w:lang w:val="en-US"/>
        </w:rPr>
        <w:tab/>
        <w:t>Newspaper/publication</w:t>
      </w:r>
      <w:r w:rsidRPr="00F82DC5">
        <w:rPr>
          <w:lang w:val="en-US"/>
        </w:rPr>
        <w:tab/>
        <w:t xml:space="preserve"> </w:t>
      </w:r>
      <w:r>
        <w:rPr>
          <w:lang w:val="en-US"/>
        </w:rPr>
        <w:tab/>
      </w:r>
      <w:r w:rsidRPr="00F82DC5">
        <w:rPr>
          <w:lang w:val="en-US"/>
        </w:rPr>
        <w:t xml:space="preserve">please specify </w:t>
      </w:r>
    </w:p>
    <w:p w:rsidR="00A64423" w:rsidRPr="00F82DC5" w:rsidRDefault="00A64423" w:rsidP="00A64423">
      <w:pPr>
        <w:pStyle w:val="Body"/>
        <w:rPr>
          <w:lang w:val="en-US"/>
        </w:rPr>
      </w:pPr>
      <w:r w:rsidRPr="00F82DC5">
        <w:rPr>
          <w:lang w:val="en-US"/>
        </w:rPr>
        <w:fldChar w:fldCharType="begin">
          <w:ffData>
            <w:name w:val="Melbourne"/>
            <w:enabled/>
            <w:calcOnExit w:val="0"/>
            <w:checkBox>
              <w:sizeAuto/>
              <w:default w:val="0"/>
            </w:checkBox>
          </w:ffData>
        </w:fldChar>
      </w:r>
      <w:r w:rsidRPr="00F82DC5">
        <w:rPr>
          <w:lang w:val="en-US"/>
        </w:rPr>
        <w:instrText xml:space="preserve"> FORMCHECKBOX </w:instrText>
      </w:r>
      <w:r w:rsidR="00D12E3F">
        <w:rPr>
          <w:lang w:val="en-US"/>
        </w:rPr>
      </w:r>
      <w:r w:rsidR="00D12E3F">
        <w:rPr>
          <w:lang w:val="en-US"/>
        </w:rPr>
        <w:fldChar w:fldCharType="separate"/>
      </w:r>
      <w:r w:rsidRPr="00F82DC5">
        <w:rPr>
          <w:lang w:val="en-US"/>
        </w:rPr>
        <w:fldChar w:fldCharType="end"/>
      </w:r>
      <w:r w:rsidRPr="00F82DC5">
        <w:rPr>
          <w:lang w:val="en-US"/>
        </w:rPr>
        <w:tab/>
        <w:t>University careers fair</w:t>
      </w:r>
      <w:r>
        <w:rPr>
          <w:lang w:val="en-US"/>
        </w:rPr>
        <w:tab/>
      </w:r>
      <w:r>
        <w:rPr>
          <w:lang w:val="en-US"/>
        </w:rPr>
        <w:tab/>
      </w:r>
      <w:r w:rsidRPr="00F82DC5">
        <w:rPr>
          <w:lang w:val="en-US"/>
        </w:rPr>
        <w:fldChar w:fldCharType="begin">
          <w:ffData>
            <w:name w:val="Melbourne"/>
            <w:enabled/>
            <w:calcOnExit w:val="0"/>
            <w:checkBox>
              <w:sizeAuto/>
              <w:default w:val="0"/>
            </w:checkBox>
          </w:ffData>
        </w:fldChar>
      </w:r>
      <w:r w:rsidRPr="00F82DC5">
        <w:rPr>
          <w:lang w:val="en-US"/>
        </w:rPr>
        <w:instrText xml:space="preserve"> FORMCHECKBOX </w:instrText>
      </w:r>
      <w:r w:rsidR="00D12E3F">
        <w:rPr>
          <w:lang w:val="en-US"/>
        </w:rPr>
      </w:r>
      <w:r w:rsidR="00D12E3F">
        <w:rPr>
          <w:lang w:val="en-US"/>
        </w:rPr>
        <w:fldChar w:fldCharType="separate"/>
      </w:r>
      <w:r w:rsidRPr="00F82DC5">
        <w:rPr>
          <w:lang w:val="en-US"/>
        </w:rPr>
        <w:fldChar w:fldCharType="end"/>
      </w:r>
      <w:r w:rsidRPr="00F82DC5">
        <w:rPr>
          <w:lang w:val="en-US"/>
        </w:rPr>
        <w:tab/>
        <w:t>University information session</w:t>
      </w:r>
    </w:p>
    <w:p w:rsidR="00A64423" w:rsidRDefault="00A64423" w:rsidP="00A64423">
      <w:pPr>
        <w:pStyle w:val="Body"/>
        <w:rPr>
          <w:lang w:val="en-US"/>
        </w:rPr>
      </w:pPr>
      <w:r w:rsidRPr="00F82DC5">
        <w:rPr>
          <w:lang w:val="en-US"/>
        </w:rPr>
        <w:fldChar w:fldCharType="begin">
          <w:ffData>
            <w:name w:val="Melbourne"/>
            <w:enabled/>
            <w:calcOnExit w:val="0"/>
            <w:checkBox>
              <w:sizeAuto/>
              <w:default w:val="0"/>
            </w:checkBox>
          </w:ffData>
        </w:fldChar>
      </w:r>
      <w:r w:rsidRPr="00F82DC5">
        <w:rPr>
          <w:lang w:val="en-US"/>
        </w:rPr>
        <w:instrText xml:space="preserve"> FORMCHECKBOX </w:instrText>
      </w:r>
      <w:r w:rsidR="00D12E3F">
        <w:rPr>
          <w:lang w:val="en-US"/>
        </w:rPr>
      </w:r>
      <w:r w:rsidR="00D12E3F">
        <w:rPr>
          <w:lang w:val="en-US"/>
        </w:rPr>
        <w:fldChar w:fldCharType="separate"/>
      </w:r>
      <w:r w:rsidRPr="00F82DC5">
        <w:rPr>
          <w:lang w:val="en-US"/>
        </w:rPr>
        <w:fldChar w:fldCharType="end"/>
      </w:r>
      <w:r w:rsidRPr="00F82DC5">
        <w:rPr>
          <w:lang w:val="en-US"/>
        </w:rPr>
        <w:tab/>
        <w:t>Word-of-mouth</w:t>
      </w:r>
      <w:r>
        <w:rPr>
          <w:lang w:val="en-US"/>
        </w:rPr>
        <w:tab/>
      </w:r>
      <w:r>
        <w:rPr>
          <w:lang w:val="en-US"/>
        </w:rPr>
        <w:tab/>
      </w:r>
      <w:r>
        <w:rPr>
          <w:lang w:val="en-US"/>
        </w:rPr>
        <w:tab/>
      </w:r>
      <w:r w:rsidRPr="00F82DC5">
        <w:rPr>
          <w:lang w:val="en-US"/>
        </w:rPr>
        <w:fldChar w:fldCharType="begin">
          <w:ffData>
            <w:name w:val="Melbourne"/>
            <w:enabled/>
            <w:calcOnExit w:val="0"/>
            <w:checkBox>
              <w:sizeAuto/>
              <w:default w:val="0"/>
            </w:checkBox>
          </w:ffData>
        </w:fldChar>
      </w:r>
      <w:r w:rsidRPr="00F82DC5">
        <w:rPr>
          <w:lang w:val="en-US"/>
        </w:rPr>
        <w:instrText xml:space="preserve"> FORMCHECKBOX </w:instrText>
      </w:r>
      <w:r w:rsidR="00D12E3F">
        <w:rPr>
          <w:lang w:val="en-US"/>
        </w:rPr>
      </w:r>
      <w:r w:rsidR="00D12E3F">
        <w:rPr>
          <w:lang w:val="en-US"/>
        </w:rPr>
        <w:fldChar w:fldCharType="separate"/>
      </w:r>
      <w:r w:rsidRPr="00F82DC5">
        <w:rPr>
          <w:lang w:val="en-US"/>
        </w:rPr>
        <w:fldChar w:fldCharType="end"/>
      </w:r>
      <w:r w:rsidRPr="00F82DC5">
        <w:rPr>
          <w:lang w:val="en-US"/>
        </w:rPr>
        <w:tab/>
        <w:t>Other</w:t>
      </w:r>
      <w:r w:rsidRPr="00F82DC5">
        <w:rPr>
          <w:lang w:val="en-US"/>
        </w:rPr>
        <w:tab/>
      </w:r>
    </w:p>
    <w:p w:rsidR="00A64423" w:rsidRDefault="00A64423" w:rsidP="00A64423">
      <w:r>
        <w:rPr>
          <w:lang w:val="en-US"/>
        </w:rPr>
        <w:br w:type="page"/>
      </w:r>
      <w:r w:rsidRPr="00F82DC5">
        <w:rPr>
          <w:rFonts w:eastAsia="Calibri"/>
        </w:rPr>
        <w:lastRenderedPageBreak/>
        <w:t>Statement of authenticity</w:t>
      </w:r>
    </w:p>
    <w:p w:rsidR="00A64423" w:rsidRPr="00F82DC5" w:rsidRDefault="00A64423" w:rsidP="00A64423">
      <w:pPr>
        <w:pStyle w:val="Body"/>
        <w:rPr>
          <w:lang w:val="en-US"/>
        </w:rPr>
      </w:pPr>
      <w:r w:rsidRPr="00F82DC5">
        <w:rPr>
          <w:lang w:val="en-US"/>
        </w:rPr>
        <w:t>The information I have provided in this application form is true and correct at the time of submission.</w:t>
      </w:r>
      <w:r w:rsidRPr="00F82DC5">
        <w:rPr>
          <w:lang w:val="en-US"/>
        </w:rPr>
        <w:tab/>
      </w:r>
    </w:p>
    <w:p w:rsidR="00A64423" w:rsidRDefault="00A64423" w:rsidP="00A64423">
      <w:pPr>
        <w:pStyle w:val="Body"/>
      </w:pPr>
      <w:r w:rsidRPr="00F82DC5">
        <w:t xml:space="preserve">Yes  </w:t>
      </w:r>
      <w:r w:rsidRPr="00F82DC5">
        <w:fldChar w:fldCharType="begin">
          <w:ffData>
            <w:name w:val="TrueNo"/>
            <w:enabled/>
            <w:calcOnExit w:val="0"/>
            <w:checkBox>
              <w:sizeAuto/>
              <w:default w:val="0"/>
            </w:checkBox>
          </w:ffData>
        </w:fldChar>
      </w:r>
      <w:r w:rsidRPr="00F82DC5">
        <w:instrText xml:space="preserve"> FORMCHECKBOX </w:instrText>
      </w:r>
      <w:r w:rsidR="00D12E3F">
        <w:fldChar w:fldCharType="separate"/>
      </w:r>
      <w:r w:rsidRPr="00F82DC5">
        <w:fldChar w:fldCharType="end"/>
      </w:r>
      <w:r w:rsidRPr="00F82DC5">
        <w:t xml:space="preserve"> </w:t>
      </w:r>
      <w:r w:rsidRPr="00F82DC5">
        <w:tab/>
        <w:t xml:space="preserve">No   </w:t>
      </w:r>
      <w:r w:rsidRPr="00F82DC5">
        <w:fldChar w:fldCharType="begin">
          <w:ffData>
            <w:name w:val="TrueNo"/>
            <w:enabled/>
            <w:calcOnExit w:val="0"/>
            <w:checkBox>
              <w:sizeAuto/>
              <w:default w:val="0"/>
            </w:checkBox>
          </w:ffData>
        </w:fldChar>
      </w:r>
      <w:bookmarkStart w:id="15" w:name="TrueNo"/>
      <w:r w:rsidRPr="00F82DC5">
        <w:instrText xml:space="preserve"> FORMCHECKBOX </w:instrText>
      </w:r>
      <w:r w:rsidR="00D12E3F">
        <w:fldChar w:fldCharType="separate"/>
      </w:r>
      <w:r w:rsidRPr="00F82DC5">
        <w:fldChar w:fldCharType="end"/>
      </w:r>
      <w:bookmarkEnd w:id="15"/>
    </w:p>
    <w:p w:rsidR="00A64423" w:rsidRPr="00F82DC5" w:rsidRDefault="00A64423" w:rsidP="00A64423">
      <w:pPr>
        <w:pStyle w:val="Body"/>
        <w:rPr>
          <w:lang w:val="en-US"/>
        </w:rPr>
      </w:pPr>
    </w:p>
    <w:p w:rsidR="00A64423" w:rsidRPr="00F82DC5" w:rsidRDefault="00A64423" w:rsidP="00A64423">
      <w:pPr>
        <w:pStyle w:val="HA"/>
        <w:spacing w:after="360"/>
        <w:rPr>
          <w:rFonts w:eastAsia="Calibri"/>
        </w:rPr>
      </w:pPr>
      <w:r w:rsidRPr="00F82DC5">
        <w:rPr>
          <w:rFonts w:eastAsia="Calibri"/>
        </w:rPr>
        <w:t>Privacy statement</w:t>
      </w:r>
    </w:p>
    <w:p w:rsidR="00A64423" w:rsidRPr="00DD68B2" w:rsidRDefault="00A64423" w:rsidP="00A64423">
      <w:pPr>
        <w:pStyle w:val="Body"/>
      </w:pPr>
      <w:r w:rsidRPr="00DD68B2">
        <w:t xml:space="preserve">Any personal information about you or a third party in your correspondence will be protected under the provisions of the Information Privacy Act 2000 (the Act). Your information is being collected by </w:t>
      </w:r>
      <w:r>
        <w:t>Office of Surveyor-General</w:t>
      </w:r>
      <w:r w:rsidRPr="00DD68B2">
        <w:t xml:space="preserve"> Victoria, which is part of the Department of Environment, Land, Water and Planning. The department is committed to and adopts the Information Privacy Principles (IPPs) set out in the Act. We have systems and procedures in place to protect your privacy whenever we collect, use, and store or disclose your personal information. </w:t>
      </w:r>
    </w:p>
    <w:p w:rsidR="00A64423" w:rsidRPr="00DD68B2" w:rsidRDefault="00A64423" w:rsidP="00A64423">
      <w:pPr>
        <w:pStyle w:val="Body"/>
      </w:pPr>
      <w:r w:rsidRPr="00DD68B2">
        <w:t xml:space="preserve">The information collected from you in this application is for the primary purpose of recruitment with </w:t>
      </w:r>
      <w:r>
        <w:t>Office of Surveyor-General</w:t>
      </w:r>
      <w:r w:rsidRPr="00DD68B2">
        <w:t xml:space="preserve"> Victoria. The information will only be used or disclosed to appropriate ministerial, statutory authority or departmental staff in regard to the purpose for which it was provided, unless required or authorised by law. </w:t>
      </w:r>
    </w:p>
    <w:p w:rsidR="00A64423" w:rsidRPr="00DD68B2" w:rsidRDefault="00A64423" w:rsidP="00A64423">
      <w:pPr>
        <w:pStyle w:val="Body"/>
      </w:pPr>
      <w:r w:rsidRPr="00DD68B2">
        <w:t xml:space="preserve">Should your application be unsuccessful we are required by law to retain it for a period of six months after the completion of the selection process. Subject to the Public Records Act 1973, we will destroy the documents you provided and any copies or other records we made. If you fail to provide information or the information you do provide is insufficient or inaccurate, </w:t>
      </w:r>
      <w:r>
        <w:t>Office of Surveyor-General</w:t>
      </w:r>
      <w:r w:rsidRPr="00DD68B2">
        <w:t xml:space="preserve"> Victoria will be restricted in its ability to assess your suitability for employment and may not be able to offer you an ongoing position. </w:t>
      </w:r>
    </w:p>
    <w:p w:rsidR="00A64423" w:rsidRPr="00DD68B2" w:rsidRDefault="00A64423" w:rsidP="00A64423">
      <w:pPr>
        <w:pStyle w:val="Body"/>
      </w:pPr>
      <w:r w:rsidRPr="00DD68B2">
        <w:t xml:space="preserve">You are entitled to gain access to information about you held by the department. If at any time your details </w:t>
      </w:r>
      <w:proofErr w:type="gramStart"/>
      <w:r w:rsidRPr="00DD68B2">
        <w:t>change</w:t>
      </w:r>
      <w:proofErr w:type="gramEnd"/>
      <w:r w:rsidRPr="00DD68B2">
        <w:t xml:space="preserve"> or you would like to update or access any personal information we have collected about you please contact the Manager Privacy, </w:t>
      </w:r>
      <w:r>
        <w:t>Office of Surveyor-General</w:t>
      </w:r>
      <w:r w:rsidRPr="00DD68B2">
        <w:t xml:space="preserve"> Victoria, Department of Environment, Land, Water and Planning. </w:t>
      </w:r>
    </w:p>
    <w:p w:rsidR="00A64423" w:rsidRPr="00F82DC5" w:rsidRDefault="00A64423" w:rsidP="00A64423">
      <w:pPr>
        <w:pStyle w:val="Heading3"/>
        <w:pBdr>
          <w:top w:val="single" w:sz="4" w:space="11" w:color="auto"/>
          <w:left w:val="single" w:sz="4" w:space="4" w:color="auto"/>
          <w:bottom w:val="single" w:sz="4" w:space="1" w:color="auto"/>
          <w:right w:val="single" w:sz="4" w:space="4" w:color="auto"/>
          <w:between w:val="single" w:sz="4" w:space="11" w:color="auto"/>
          <w:bar w:val="single" w:sz="4" w:color="auto"/>
        </w:pBdr>
        <w:spacing w:line="276" w:lineRule="auto"/>
        <w:rPr>
          <w:rFonts w:cs="Tahoma"/>
          <w:b w:val="0"/>
          <w:sz w:val="24"/>
          <w:szCs w:val="24"/>
        </w:rPr>
      </w:pPr>
      <w:r w:rsidRPr="00F82DC5">
        <w:rPr>
          <w:rFonts w:cs="Tahoma"/>
          <w:sz w:val="24"/>
          <w:szCs w:val="24"/>
        </w:rPr>
        <w:br/>
      </w:r>
      <w:r w:rsidRPr="00DD68B2">
        <w:rPr>
          <w:rFonts w:cs="Tahoma"/>
          <w:sz w:val="22"/>
          <w:szCs w:val="22"/>
        </w:rPr>
        <w:t>Signature:</w:t>
      </w:r>
      <w:r w:rsidRPr="00DD68B2">
        <w:rPr>
          <w:rFonts w:cs="Tahoma"/>
          <w:sz w:val="22"/>
          <w:szCs w:val="22"/>
        </w:rPr>
        <w:tab/>
      </w:r>
      <w:r w:rsidRPr="00DD68B2">
        <w:rPr>
          <w:rFonts w:cs="Tahoma"/>
          <w:sz w:val="22"/>
          <w:szCs w:val="22"/>
        </w:rPr>
        <w:tab/>
      </w:r>
      <w:r w:rsidRPr="00DD68B2">
        <w:rPr>
          <w:rFonts w:cs="Tahoma"/>
          <w:sz w:val="22"/>
          <w:szCs w:val="22"/>
        </w:rPr>
        <w:tab/>
      </w:r>
      <w:r w:rsidRPr="00DD68B2">
        <w:rPr>
          <w:rFonts w:cs="Tahoma"/>
          <w:sz w:val="22"/>
          <w:szCs w:val="22"/>
        </w:rPr>
        <w:tab/>
      </w:r>
      <w:r w:rsidRPr="00DD68B2">
        <w:rPr>
          <w:rFonts w:cs="Tahoma"/>
          <w:sz w:val="22"/>
          <w:szCs w:val="22"/>
        </w:rPr>
        <w:tab/>
      </w:r>
      <w:r w:rsidRPr="00DD68B2">
        <w:rPr>
          <w:rFonts w:cs="Tahoma"/>
          <w:sz w:val="22"/>
          <w:szCs w:val="22"/>
        </w:rPr>
        <w:tab/>
      </w:r>
      <w:r w:rsidRPr="00DD68B2">
        <w:rPr>
          <w:rFonts w:cs="Tahoma"/>
          <w:sz w:val="22"/>
          <w:szCs w:val="22"/>
        </w:rPr>
        <w:tab/>
      </w:r>
      <w:r w:rsidRPr="00DD68B2">
        <w:rPr>
          <w:rFonts w:cs="Tahoma"/>
          <w:sz w:val="22"/>
          <w:szCs w:val="22"/>
        </w:rPr>
        <w:tab/>
      </w:r>
      <w:r w:rsidRPr="00DD68B2">
        <w:rPr>
          <w:rFonts w:cs="Tahoma"/>
          <w:sz w:val="22"/>
          <w:szCs w:val="22"/>
        </w:rPr>
        <w:tab/>
        <w:t>Date:</w:t>
      </w:r>
      <w:r w:rsidRPr="00DD68B2">
        <w:rPr>
          <w:rFonts w:cs="Tahoma"/>
          <w:sz w:val="22"/>
          <w:szCs w:val="22"/>
        </w:rPr>
        <w:br/>
      </w:r>
      <w:r w:rsidRPr="00DD68B2">
        <w:rPr>
          <w:rFonts w:cs="Tahoma"/>
          <w:b w:val="0"/>
          <w:sz w:val="22"/>
          <w:szCs w:val="22"/>
        </w:rPr>
        <w:t>(if application is being sent as hardcopy)</w:t>
      </w:r>
      <w:r w:rsidRPr="00DD68B2">
        <w:rPr>
          <w:rFonts w:cs="Tahoma"/>
          <w:b w:val="0"/>
          <w:sz w:val="22"/>
          <w:szCs w:val="22"/>
        </w:rPr>
        <w:tab/>
      </w:r>
      <w:r w:rsidRPr="00F82DC5">
        <w:rPr>
          <w:rFonts w:cs="Tahoma"/>
          <w:b w:val="0"/>
          <w:sz w:val="24"/>
          <w:szCs w:val="24"/>
        </w:rPr>
        <w:tab/>
      </w:r>
      <w:r w:rsidRPr="00F82DC5">
        <w:rPr>
          <w:rFonts w:cs="Tahoma"/>
          <w:b w:val="0"/>
          <w:sz w:val="24"/>
          <w:szCs w:val="24"/>
        </w:rPr>
        <w:tab/>
      </w:r>
      <w:r w:rsidRPr="00F82DC5">
        <w:rPr>
          <w:rFonts w:cs="Tahoma"/>
          <w:b w:val="0"/>
          <w:sz w:val="24"/>
          <w:szCs w:val="24"/>
        </w:rPr>
        <w:tab/>
      </w:r>
    </w:p>
    <w:p w:rsidR="00A64423" w:rsidRPr="00A25C12" w:rsidRDefault="00A64423" w:rsidP="00A64423">
      <w:pPr>
        <w:pStyle w:val="DTPLIauthorisedby"/>
      </w:pPr>
      <w:r>
        <w:rPr>
          <w:noProof/>
          <w:lang w:eastAsia="en-AU"/>
        </w:rPr>
        <mc:AlternateContent>
          <mc:Choice Requires="wps">
            <w:drawing>
              <wp:anchor distT="0" distB="0" distL="114300" distR="114300" simplePos="0" relativeHeight="251659264" behindDoc="0" locked="0" layoutInCell="1" allowOverlap="1" wp14:anchorId="6FE0DFEC" wp14:editId="20FB4524">
                <wp:simplePos x="0" y="0"/>
                <wp:positionH relativeFrom="column">
                  <wp:posOffset>-3810</wp:posOffset>
                </wp:positionH>
                <wp:positionV relativeFrom="paragraph">
                  <wp:posOffset>204470</wp:posOffset>
                </wp:positionV>
                <wp:extent cx="6540500" cy="2696845"/>
                <wp:effectExtent l="0" t="0" r="12700" b="27305"/>
                <wp:wrapNone/>
                <wp:docPr id="1" name="Text Box 1"/>
                <wp:cNvGraphicFramePr/>
                <a:graphic xmlns:a="http://schemas.openxmlformats.org/drawingml/2006/main">
                  <a:graphicData uri="http://schemas.microsoft.com/office/word/2010/wordprocessingShape">
                    <wps:wsp>
                      <wps:cNvSpPr txBox="1"/>
                      <wps:spPr>
                        <a:xfrm>
                          <a:off x="0" y="0"/>
                          <a:ext cx="6540500" cy="2696845"/>
                        </a:xfrm>
                        <a:prstGeom prst="rect">
                          <a:avLst/>
                        </a:prstGeom>
                        <a:solidFill>
                          <a:sysClr val="window" lastClr="FFFFFF"/>
                        </a:solidFill>
                        <a:ln w="6350">
                          <a:solidFill>
                            <a:sysClr val="window" lastClr="FFFFFF">
                              <a:lumMod val="75000"/>
                            </a:sysClr>
                          </a:solidFill>
                        </a:ln>
                        <a:effectLst/>
                      </wps:spPr>
                      <wps:txbx>
                        <w:txbxContent>
                          <w:tbl>
                            <w:tblPr>
                              <w:tblW w:w="10314" w:type="dxa"/>
                              <w:tblLook w:val="01E0" w:firstRow="1" w:lastRow="1" w:firstColumn="1" w:lastColumn="1" w:noHBand="0" w:noVBand="0"/>
                            </w:tblPr>
                            <w:tblGrid>
                              <w:gridCol w:w="5228"/>
                              <w:gridCol w:w="5086"/>
                            </w:tblGrid>
                            <w:tr w:rsidR="00A64423" w:rsidRPr="0072604A" w:rsidTr="003B6F82">
                              <w:trPr>
                                <w:trHeight w:val="2241"/>
                              </w:trPr>
                              <w:tc>
                                <w:tcPr>
                                  <w:tcW w:w="5228" w:type="dxa"/>
                                  <w:shd w:val="clear" w:color="auto" w:fill="auto"/>
                                </w:tcPr>
                                <w:p w:rsidR="00A64423" w:rsidRPr="00BE2F5F" w:rsidRDefault="00A64423" w:rsidP="008157DC">
                                  <w:pPr>
                                    <w:pStyle w:val="ImprintText"/>
                                  </w:pPr>
                                  <w:r w:rsidRPr="00BE2F5F">
                                    <w:t xml:space="preserve">© The State of Victoria Department of Environment, Land, Water and </w:t>
                                  </w:r>
                                  <w:r w:rsidRPr="00BE2F5F">
                                    <w:br/>
                                    <w:t>Planning 201</w:t>
                                  </w:r>
                                  <w:r>
                                    <w:t>6</w:t>
                                  </w:r>
                                </w:p>
                                <w:p w:rsidR="00A64423" w:rsidRPr="00BE2F5F" w:rsidRDefault="00A64423" w:rsidP="008157DC">
                                  <w:pPr>
                                    <w:pStyle w:val="ImprintText"/>
                                  </w:pPr>
                                  <w:r w:rsidRPr="00BE2F5F">
                                    <w:rPr>
                                      <w:noProof/>
                                      <w:lang w:eastAsia="en-AU"/>
                                    </w:rPr>
                                    <w:drawing>
                                      <wp:inline distT="0" distB="0" distL="0" distR="0" wp14:anchorId="548BF465" wp14:editId="182B9931">
                                        <wp:extent cx="762000" cy="266700"/>
                                        <wp:effectExtent l="0" t="0" r="0" b="0"/>
                                        <wp:docPr id="8" name="Picture 8"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BE2F5F">
                                    <w:t xml:space="preserve">This work is licensed under a </w:t>
                                  </w:r>
                                  <w:hyperlink r:id="rId15" w:history="1">
                                    <w:r w:rsidRPr="00BE2F5F">
                                      <w:rPr>
                                        <w:rStyle w:val="Hyperlink"/>
                                        <w:rFonts w:eastAsiaTheme="majorEastAsia"/>
                                      </w:rPr>
                                      <w:t>Creative Commons Attribution 4.0 International licence</w:t>
                                    </w:r>
                                  </w:hyperlink>
                                  <w:r w:rsidRPr="00BE2F5F">
                                    <w:t xml:space="preserv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16" w:history="1">
                                    <w:r w:rsidRPr="00BE2F5F">
                                      <w:rPr>
                                        <w:rStyle w:val="Hyperlink"/>
                                        <w:rFonts w:eastAsiaTheme="majorEastAsia"/>
                                      </w:rPr>
                                      <w:t>http://creativecommons.org/licenses/by/4.0/</w:t>
                                    </w:r>
                                  </w:hyperlink>
                                </w:p>
                                <w:p w:rsidR="00A64423" w:rsidRPr="00BE2F5F" w:rsidRDefault="00A64423" w:rsidP="008157DC">
                                  <w:pPr>
                                    <w:pStyle w:val="ImprintText"/>
                                    <w:rPr>
                                      <w:b/>
                                      <w:bCs/>
                                    </w:rPr>
                                  </w:pPr>
                                  <w:r w:rsidRPr="00BE2F5F">
                                    <w:rPr>
                                      <w:b/>
                                      <w:bCs/>
                                    </w:rPr>
                                    <w:t>Disclaimer</w:t>
                                  </w:r>
                                  <w:r w:rsidRPr="00BE2F5F">
                                    <w:br/>
                                    <w:t xml:space="preserve">This publication may be of assistance to </w:t>
                                  </w:r>
                                  <w:proofErr w:type="gramStart"/>
                                  <w:r w:rsidRPr="00BE2F5F">
                                    <w:t>you</w:t>
                                  </w:r>
                                  <w:proofErr w:type="gramEnd"/>
                                  <w:r w:rsidRPr="00BE2F5F">
                                    <w:t xml:space="preserve">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5086" w:type="dxa"/>
                                  <w:shd w:val="clear" w:color="auto" w:fill="auto"/>
                                </w:tcPr>
                                <w:p w:rsidR="00A64423" w:rsidRDefault="00A64423" w:rsidP="008157DC">
                                  <w:pPr>
                                    <w:pStyle w:val="ImprintText"/>
                                    <w:rPr>
                                      <w:sz w:val="28"/>
                                      <w:szCs w:val="28"/>
                                    </w:rPr>
                                  </w:pPr>
                                  <w:r w:rsidRPr="00750DFC">
                                    <w:rPr>
                                      <w:b/>
                                      <w:bCs/>
                                      <w:sz w:val="28"/>
                                      <w:szCs w:val="28"/>
                                    </w:rPr>
                                    <w:t>Accessibility</w:t>
                                  </w:r>
                                </w:p>
                                <w:p w:rsidR="00A64423" w:rsidRPr="00BE2F5F" w:rsidRDefault="00A64423" w:rsidP="00DD68B2">
                                  <w:pPr>
                                    <w:pStyle w:val="ImprintText"/>
                                    <w:rPr>
                                      <w:sz w:val="28"/>
                                      <w:szCs w:val="28"/>
                                    </w:rPr>
                                  </w:pPr>
                                  <w:r w:rsidRPr="00BE2F5F">
                                    <w:rPr>
                                      <w:sz w:val="28"/>
                                      <w:szCs w:val="28"/>
                                    </w:rPr>
                                    <w:t xml:space="preserve">If you would like to receive this publication in an alternative format, please telephone DELWP Customer Service Centre 136 186, email </w:t>
                                  </w:r>
                                  <w:hyperlink r:id="rId17" w:history="1">
                                    <w:r w:rsidRPr="00BE2F5F">
                                      <w:rPr>
                                        <w:sz w:val="28"/>
                                        <w:szCs w:val="28"/>
                                      </w:rPr>
                                      <w:t>customer.service@delwp.vic.gov.au</w:t>
                                    </w:r>
                                  </w:hyperlink>
                                  <w:r>
                                    <w:rPr>
                                      <w:sz w:val="28"/>
                                      <w:szCs w:val="28"/>
                                    </w:rPr>
                                    <w:t>,</w:t>
                                  </w:r>
                                  <w:r w:rsidRPr="00BE2F5F">
                                    <w:rPr>
                                      <w:sz w:val="28"/>
                                      <w:szCs w:val="28"/>
                                    </w:rPr>
                                    <w:t xml:space="preserve"> via the National Relay Service on 133 677 </w:t>
                                  </w:r>
                                  <w:hyperlink r:id="rId18" w:history="1">
                                    <w:r w:rsidRPr="00BE2F5F">
                                      <w:rPr>
                                        <w:sz w:val="28"/>
                                        <w:szCs w:val="28"/>
                                      </w:rPr>
                                      <w:t>www.relayservice.com.au</w:t>
                                    </w:r>
                                  </w:hyperlink>
                                  <w:r w:rsidRPr="00BE2F5F">
                                    <w:rPr>
                                      <w:sz w:val="28"/>
                                      <w:szCs w:val="28"/>
                                    </w:rPr>
                                    <w:t xml:space="preserve">. This document is also available on the internet at </w:t>
                                  </w:r>
                                  <w:hyperlink r:id="rId19" w:history="1">
                                    <w:r w:rsidRPr="00BE2F5F">
                                      <w:rPr>
                                        <w:sz w:val="28"/>
                                        <w:szCs w:val="28"/>
                                      </w:rPr>
                                      <w:t>www.delwp.vic.gov.au</w:t>
                                    </w:r>
                                  </w:hyperlink>
                                  <w:r w:rsidRPr="00BE2F5F">
                                    <w:rPr>
                                      <w:sz w:val="28"/>
                                      <w:szCs w:val="28"/>
                                    </w:rPr>
                                    <w:br/>
                                  </w:r>
                                  <w:r w:rsidRPr="00BE2F5F">
                                    <w:rPr>
                                      <w:b/>
                                      <w:bCs/>
                                      <w:sz w:val="28"/>
                                      <w:szCs w:val="28"/>
                                    </w:rPr>
                                    <w:br/>
                                  </w:r>
                                </w:p>
                              </w:tc>
                            </w:tr>
                          </w:tbl>
                          <w:p w:rsidR="00A64423" w:rsidRDefault="00A64423" w:rsidP="00A644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E0DFEC" id="_x0000_t202" coordsize="21600,21600" o:spt="202" path="m,l,21600r21600,l21600,xe">
                <v:stroke joinstyle="miter"/>
                <v:path gradientshapeok="t" o:connecttype="rect"/>
              </v:shapetype>
              <v:shape id="Text Box 1" o:spid="_x0000_s1026" type="#_x0000_t202" style="position:absolute;margin-left:-.3pt;margin-top:16.1pt;width:515pt;height:21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" fillcolor="window" strokecolor="#bfbfbf" strokeweight=".5pt">
                <v:textbox>
                  <w:txbxContent>
                    <w:tbl>
                      <w:tblPr>
                        <w:tblW w:w="10314" w:type="dxa"/>
                        <w:tblLook w:val="01E0" w:firstRow="1" w:lastRow="1" w:firstColumn="1" w:lastColumn="1" w:noHBand="0" w:noVBand="0"/>
                      </w:tblPr>
                      <w:tblGrid>
                        <w:gridCol w:w="5228"/>
                        <w:gridCol w:w="5086"/>
                      </w:tblGrid>
                      <w:tr w:rsidR="00A64423" w:rsidRPr="0072604A" w:rsidTr="003B6F82">
                        <w:trPr>
                          <w:trHeight w:val="2241"/>
                        </w:trPr>
                        <w:tc>
                          <w:tcPr>
                            <w:tcW w:w="5228" w:type="dxa"/>
                            <w:shd w:val="clear" w:color="auto" w:fill="auto"/>
                          </w:tcPr>
                          <w:p w:rsidR="00A64423" w:rsidRPr="00BE2F5F" w:rsidRDefault="00A64423" w:rsidP="008157DC">
                            <w:pPr>
                              <w:pStyle w:val="ImprintText"/>
                            </w:pPr>
                            <w:r w:rsidRPr="00BE2F5F">
                              <w:t xml:space="preserve">© The State of Victoria Department of Environment, Land, Water and </w:t>
                            </w:r>
                            <w:r w:rsidRPr="00BE2F5F">
                              <w:br/>
                              <w:t>Planning 201</w:t>
                            </w:r>
                            <w:r>
                              <w:t>6</w:t>
                            </w:r>
                          </w:p>
                          <w:p w:rsidR="00A64423" w:rsidRPr="00BE2F5F" w:rsidRDefault="00A64423" w:rsidP="008157DC">
                            <w:pPr>
                              <w:pStyle w:val="ImprintText"/>
                            </w:pPr>
                            <w:r w:rsidRPr="00BE2F5F">
                              <w:rPr>
                                <w:noProof/>
                                <w:lang w:eastAsia="en-AU"/>
                              </w:rPr>
                              <w:drawing>
                                <wp:inline distT="0" distB="0" distL="0" distR="0" wp14:anchorId="548BF465" wp14:editId="182B9931">
                                  <wp:extent cx="762000" cy="266700"/>
                                  <wp:effectExtent l="0" t="0" r="0" b="0"/>
                                  <wp:docPr id="8" name="Picture 8"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BE2F5F">
                              <w:t xml:space="preserve">This work is licensed under a </w:t>
                            </w:r>
                            <w:hyperlink r:id="rId20" w:history="1">
                              <w:r w:rsidRPr="00BE2F5F">
                                <w:rPr>
                                  <w:rStyle w:val="Hyperlink"/>
                                  <w:rFonts w:eastAsiaTheme="majorEastAsia"/>
                                </w:rPr>
                                <w:t>Creative Commons Attribution 4.0 International licence</w:t>
                              </w:r>
                            </w:hyperlink>
                            <w:r w:rsidRPr="00BE2F5F">
                              <w:t xml:space="preserv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1" w:history="1">
                              <w:r w:rsidRPr="00BE2F5F">
                                <w:rPr>
                                  <w:rStyle w:val="Hyperlink"/>
                                  <w:rFonts w:eastAsiaTheme="majorEastAsia"/>
                                </w:rPr>
                                <w:t>http://creativecommons.org/licenses/by/4.0/</w:t>
                              </w:r>
                            </w:hyperlink>
                          </w:p>
                          <w:p w:rsidR="00A64423" w:rsidRPr="00BE2F5F" w:rsidRDefault="00A64423" w:rsidP="008157DC">
                            <w:pPr>
                              <w:pStyle w:val="ImprintText"/>
                              <w:rPr>
                                <w:b/>
                                <w:bCs/>
                              </w:rPr>
                            </w:pPr>
                            <w:r w:rsidRPr="00BE2F5F">
                              <w:rPr>
                                <w:b/>
                                <w:bCs/>
                              </w:rPr>
                              <w:t>Disclaimer</w:t>
                            </w:r>
                            <w:r w:rsidRPr="00BE2F5F">
                              <w:br/>
                              <w:t xml:space="preserve">This publication may be of assistance to </w:t>
                            </w:r>
                            <w:proofErr w:type="gramStart"/>
                            <w:r w:rsidRPr="00BE2F5F">
                              <w:t>you</w:t>
                            </w:r>
                            <w:proofErr w:type="gramEnd"/>
                            <w:r w:rsidRPr="00BE2F5F">
                              <w:t xml:space="preserve">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5086" w:type="dxa"/>
                            <w:shd w:val="clear" w:color="auto" w:fill="auto"/>
                          </w:tcPr>
                          <w:p w:rsidR="00A64423" w:rsidRDefault="00A64423" w:rsidP="008157DC">
                            <w:pPr>
                              <w:pStyle w:val="ImprintText"/>
                              <w:rPr>
                                <w:sz w:val="28"/>
                                <w:szCs w:val="28"/>
                              </w:rPr>
                            </w:pPr>
                            <w:r w:rsidRPr="00750DFC">
                              <w:rPr>
                                <w:b/>
                                <w:bCs/>
                                <w:sz w:val="28"/>
                                <w:szCs w:val="28"/>
                              </w:rPr>
                              <w:t>Accessibility</w:t>
                            </w:r>
                          </w:p>
                          <w:p w:rsidR="00A64423" w:rsidRPr="00BE2F5F" w:rsidRDefault="00A64423" w:rsidP="00DD68B2">
                            <w:pPr>
                              <w:pStyle w:val="ImprintText"/>
                              <w:rPr>
                                <w:sz w:val="28"/>
                                <w:szCs w:val="28"/>
                              </w:rPr>
                            </w:pPr>
                            <w:r w:rsidRPr="00BE2F5F">
                              <w:rPr>
                                <w:sz w:val="28"/>
                                <w:szCs w:val="28"/>
                              </w:rPr>
                              <w:t xml:space="preserve">If you would like to receive this publication in an alternative format, please telephone DELWP Customer Service Centre 136 186, email </w:t>
                            </w:r>
                            <w:hyperlink r:id="rId22" w:history="1">
                              <w:r w:rsidRPr="00BE2F5F">
                                <w:rPr>
                                  <w:sz w:val="28"/>
                                  <w:szCs w:val="28"/>
                                </w:rPr>
                                <w:t>customer.service@delwp.vic.gov.au</w:t>
                              </w:r>
                            </w:hyperlink>
                            <w:r>
                              <w:rPr>
                                <w:sz w:val="28"/>
                                <w:szCs w:val="28"/>
                              </w:rPr>
                              <w:t>,</w:t>
                            </w:r>
                            <w:r w:rsidRPr="00BE2F5F">
                              <w:rPr>
                                <w:sz w:val="28"/>
                                <w:szCs w:val="28"/>
                              </w:rPr>
                              <w:t xml:space="preserve"> via the National Relay Service on 133 677 </w:t>
                            </w:r>
                            <w:hyperlink r:id="rId23" w:history="1">
                              <w:r w:rsidRPr="00BE2F5F">
                                <w:rPr>
                                  <w:sz w:val="28"/>
                                  <w:szCs w:val="28"/>
                                </w:rPr>
                                <w:t>www.relayservice.com.au</w:t>
                              </w:r>
                            </w:hyperlink>
                            <w:r w:rsidRPr="00BE2F5F">
                              <w:rPr>
                                <w:sz w:val="28"/>
                                <w:szCs w:val="28"/>
                              </w:rPr>
                              <w:t xml:space="preserve">. This document is also available on the internet at </w:t>
                            </w:r>
                            <w:hyperlink r:id="rId24" w:history="1">
                              <w:r w:rsidRPr="00BE2F5F">
                                <w:rPr>
                                  <w:sz w:val="28"/>
                                  <w:szCs w:val="28"/>
                                </w:rPr>
                                <w:t>www.delwp.vic.gov.au</w:t>
                              </w:r>
                            </w:hyperlink>
                            <w:r w:rsidRPr="00BE2F5F">
                              <w:rPr>
                                <w:sz w:val="28"/>
                                <w:szCs w:val="28"/>
                              </w:rPr>
                              <w:br/>
                            </w:r>
                            <w:r w:rsidRPr="00BE2F5F">
                              <w:rPr>
                                <w:b/>
                                <w:bCs/>
                                <w:sz w:val="28"/>
                                <w:szCs w:val="28"/>
                              </w:rPr>
                              <w:br/>
                            </w:r>
                          </w:p>
                        </w:tc>
                      </w:tr>
                    </w:tbl>
                    <w:p w:rsidR="00A64423" w:rsidRDefault="00A64423" w:rsidP="00A64423"/>
                  </w:txbxContent>
                </v:textbox>
              </v:shape>
            </w:pict>
          </mc:Fallback>
        </mc:AlternateContent>
      </w:r>
    </w:p>
    <w:p w:rsidR="00A64423" w:rsidRPr="00050253" w:rsidRDefault="00A64423" w:rsidP="00A64423">
      <w:r w:rsidRPr="00050253">
        <w:t>Be sure to use the styles in the Styles Gallery or Styles Window (</w:t>
      </w:r>
      <w:proofErr w:type="spellStart"/>
      <w:r w:rsidRPr="00050253">
        <w:t>Alt+Ctrl+Shift+S</w:t>
      </w:r>
      <w:proofErr w:type="spellEnd"/>
      <w:r w:rsidRPr="00050253">
        <w:t>) to apply formatting to your text. Main styles for use are:</w:t>
      </w:r>
    </w:p>
    <w:p w:rsidR="00A64423" w:rsidRPr="00050253" w:rsidRDefault="00A64423" w:rsidP="00A64423">
      <w:r w:rsidRPr="00050253">
        <w:t xml:space="preserve">Headings 1-4. </w:t>
      </w:r>
      <w:r w:rsidRPr="00050253">
        <w:br/>
        <w:t>Intro/Feature Text</w:t>
      </w:r>
    </w:p>
    <w:p w:rsidR="00A64423" w:rsidRPr="00050253" w:rsidRDefault="00A64423" w:rsidP="00A64423">
      <w:r w:rsidRPr="00050253">
        <w:t>Body Text</w:t>
      </w:r>
    </w:p>
    <w:p w:rsidR="00A64423" w:rsidRPr="00050253" w:rsidRDefault="00A64423" w:rsidP="00A64423">
      <w:r w:rsidRPr="00050253">
        <w:t>List Bullet (levels 1-3)</w:t>
      </w:r>
    </w:p>
    <w:p w:rsidR="00A64423" w:rsidRPr="00050253" w:rsidRDefault="00A64423" w:rsidP="00A64423">
      <w:r w:rsidRPr="00050253">
        <w:t>List Number (levels 1-3)</w:t>
      </w:r>
    </w:p>
    <w:p w:rsidR="00A64423" w:rsidRPr="00050253" w:rsidRDefault="00A64423" w:rsidP="00A64423">
      <w:pPr>
        <w:pStyle w:val="Heading2"/>
      </w:pPr>
      <w:r w:rsidRPr="00050253">
        <w:t xml:space="preserve">Highlight </w:t>
      </w:r>
    </w:p>
    <w:p w:rsidR="00A64423" w:rsidRPr="00050253" w:rsidRDefault="00A64423" w:rsidP="00A64423">
      <w:pPr>
        <w:pStyle w:val="BodyText"/>
      </w:pPr>
      <w:r w:rsidRPr="00050253">
        <w:t>To insert a highlight box, on the DELWP menu click DELWP Insert &gt; Highlight Box.</w:t>
      </w:r>
    </w:p>
    <w:p w:rsidR="008F2EFD" w:rsidRPr="00150849" w:rsidRDefault="008F2EFD" w:rsidP="00984043">
      <w:pPr>
        <w:pStyle w:val="IntroFeatureText"/>
      </w:pPr>
    </w:p>
    <w:sectPr w:rsidR="008F2EFD" w:rsidRPr="00150849" w:rsidSect="00EA1B6D">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63C" w:rsidRDefault="00F5563C">
      <w:r>
        <w:separator/>
      </w:r>
    </w:p>
    <w:p w:rsidR="00F5563C" w:rsidRDefault="00F5563C"/>
    <w:p w:rsidR="00F5563C" w:rsidRDefault="00F5563C"/>
  </w:endnote>
  <w:endnote w:type="continuationSeparator" w:id="0">
    <w:p w:rsidR="00F5563C" w:rsidRDefault="00F5563C">
      <w:r>
        <w:continuationSeparator/>
      </w:r>
    </w:p>
    <w:p w:rsidR="00F5563C" w:rsidRDefault="00F5563C"/>
    <w:p w:rsidR="00F5563C" w:rsidRDefault="00F55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21002A87" w:usb1="00000000" w:usb2="00000000"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8D7087" w:rsidTr="00B15B59">
      <w:trPr>
        <w:trHeight w:val="397"/>
      </w:trPr>
      <w:tc>
        <w:tcPr>
          <w:tcW w:w="340" w:type="dxa"/>
        </w:tcPr>
        <w:p w:rsidR="008D7087" w:rsidRPr="00D55628" w:rsidRDefault="008D7087" w:rsidP="008D7087">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FF198A">
            <w:rPr>
              <w:noProof/>
            </w:rPr>
            <w:t>2</w:t>
          </w:r>
          <w:r w:rsidRPr="00D55628">
            <w:fldChar w:fldCharType="end"/>
          </w:r>
        </w:p>
      </w:tc>
      <w:tc>
        <w:tcPr>
          <w:tcW w:w="9071" w:type="dxa"/>
        </w:tcPr>
        <w:p w:rsidR="008D7087" w:rsidRPr="00D55628" w:rsidRDefault="008D7087" w:rsidP="008D7087">
          <w:pPr>
            <w:pStyle w:val="FooterEven"/>
          </w:pPr>
        </w:p>
      </w:tc>
    </w:tr>
  </w:tbl>
  <w:p w:rsidR="008D7087" w:rsidRPr="008B5730" w:rsidRDefault="008D7087" w:rsidP="008D7087">
    <w:pPr>
      <w:pStyle w:val="Footer"/>
    </w:pPr>
  </w:p>
  <w:p w:rsidR="00E962AA" w:rsidRPr="008D7087" w:rsidRDefault="00E962AA" w:rsidP="008D7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8D7087" w:rsidTr="00B15B59">
      <w:trPr>
        <w:trHeight w:val="397"/>
      </w:trPr>
      <w:tc>
        <w:tcPr>
          <w:tcW w:w="9071" w:type="dxa"/>
        </w:tcPr>
        <w:p w:rsidR="008D7087" w:rsidRPr="00CB1FB7" w:rsidRDefault="008D7087" w:rsidP="008D7087">
          <w:pPr>
            <w:pStyle w:val="FooterOdd"/>
            <w:rPr>
              <w:b/>
            </w:rPr>
          </w:pPr>
        </w:p>
      </w:tc>
      <w:tc>
        <w:tcPr>
          <w:tcW w:w="340" w:type="dxa"/>
        </w:tcPr>
        <w:p w:rsidR="008D7087" w:rsidRPr="00D55628" w:rsidRDefault="008D7087" w:rsidP="008D7087">
          <w:pPr>
            <w:pStyle w:val="FooterOddPageNumber"/>
          </w:pPr>
          <w:r w:rsidRPr="00D55628">
            <w:fldChar w:fldCharType="begin"/>
          </w:r>
          <w:r w:rsidRPr="00D55628">
            <w:instrText xml:space="preserve"> PAGE   \* MERGEFORMAT </w:instrText>
          </w:r>
          <w:r w:rsidRPr="00D55628">
            <w:fldChar w:fldCharType="separate"/>
          </w:r>
          <w:r w:rsidR="00FF198A">
            <w:rPr>
              <w:noProof/>
            </w:rPr>
            <w:t>3</w:t>
          </w:r>
          <w:r w:rsidRPr="00D55628">
            <w:fldChar w:fldCharType="end"/>
          </w:r>
        </w:p>
      </w:tc>
    </w:tr>
  </w:tbl>
  <w:p w:rsidR="008D7087" w:rsidRDefault="008D7087" w:rsidP="008D7087">
    <w:pPr>
      <w:pStyle w:val="Footer"/>
    </w:pPr>
  </w:p>
  <w:p w:rsidR="00E962AA" w:rsidRPr="008D7087" w:rsidRDefault="00E962AA" w:rsidP="008D70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2AA" w:rsidRDefault="00E962AA" w:rsidP="00BF3066">
    <w:pPr>
      <w:pStyle w:val="Footer"/>
      <w:spacing w:before="1600"/>
    </w:pPr>
    <w:r>
      <w:rPr>
        <w:noProof/>
      </w:rPr>
      <w:drawing>
        <wp:anchor distT="0" distB="0" distL="114300" distR="114300" simplePos="0" relativeHeight="251663360" behindDoc="1" locked="1" layoutInCell="1" allowOverlap="1" wp14:anchorId="1CE66EE4" wp14:editId="4F38F14D">
          <wp:simplePos x="0" y="0"/>
          <wp:positionH relativeFrom="page">
            <wp:align>right</wp:align>
          </wp:positionH>
          <wp:positionV relativeFrom="page">
            <wp:align>bottom</wp:align>
          </wp:positionV>
          <wp:extent cx="2408753" cy="1085850"/>
          <wp:effectExtent l="0" t="0" r="0" b="0"/>
          <wp:wrapNone/>
          <wp:docPr id="3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w:drawing>
        <wp:anchor distT="0" distB="0" distL="114300" distR="114300" simplePos="0" relativeHeight="251661312" behindDoc="1" locked="1" layoutInCell="1" allowOverlap="1" wp14:anchorId="568DF3F5" wp14:editId="1ED4E7CE">
          <wp:simplePos x="0" y="0"/>
          <wp:positionH relativeFrom="page">
            <wp:align>right</wp:align>
          </wp:positionH>
          <wp:positionV relativeFrom="page">
            <wp:align>bottom</wp:align>
          </wp:positionV>
          <wp:extent cx="2422800" cy="1083600"/>
          <wp:effectExtent l="0" t="0" r="0" b="0"/>
          <wp:wrapNone/>
          <wp:docPr id="3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63C" w:rsidRPr="008F5280" w:rsidRDefault="00F5563C" w:rsidP="008F5280">
      <w:pPr>
        <w:pStyle w:val="FootnoteSeparator"/>
      </w:pPr>
    </w:p>
    <w:p w:rsidR="00F5563C" w:rsidRDefault="00F5563C"/>
  </w:footnote>
  <w:footnote w:type="continuationSeparator" w:id="0">
    <w:p w:rsidR="00F5563C" w:rsidRDefault="00F5563C" w:rsidP="008F5280">
      <w:pPr>
        <w:pStyle w:val="FootnoteSeparator"/>
      </w:pPr>
    </w:p>
    <w:p w:rsidR="00F5563C" w:rsidRDefault="00F5563C"/>
    <w:p w:rsidR="00F5563C" w:rsidRDefault="00F5563C"/>
  </w:footnote>
  <w:footnote w:type="continuationNotice" w:id="1">
    <w:p w:rsidR="00F5563C" w:rsidRDefault="00F5563C" w:rsidP="00D55628"/>
    <w:p w:rsidR="00F5563C" w:rsidRDefault="00F5563C"/>
    <w:p w:rsidR="00F5563C" w:rsidRDefault="00F55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8F2EFD" w:rsidRPr="00975ED3" w:rsidTr="008F2EFD">
      <w:trPr>
        <w:trHeight w:hRule="exact" w:val="1418"/>
      </w:trPr>
      <w:tc>
        <w:tcPr>
          <w:tcW w:w="7761" w:type="dxa"/>
          <w:vAlign w:val="center"/>
        </w:tcPr>
        <w:p w:rsidR="008F2EFD" w:rsidRPr="00975ED3" w:rsidRDefault="00A64423" w:rsidP="008F2EFD">
          <w:pPr>
            <w:pStyle w:val="Header"/>
          </w:pPr>
          <w:r>
            <w:fldChar w:fldCharType="begin"/>
          </w:r>
          <w:r>
            <w:instrText xml:space="preserve"> STYLEREF  Title  \* MERGEFORMAT </w:instrText>
          </w:r>
          <w:r>
            <w:rPr>
              <w:noProof/>
            </w:rPr>
            <w:fldChar w:fldCharType="end"/>
          </w:r>
        </w:p>
      </w:tc>
    </w:tr>
  </w:tbl>
  <w:p w:rsidR="00254A01" w:rsidRDefault="00225F31" w:rsidP="00254A01">
    <w:pPr>
      <w:pStyle w:val="Header"/>
    </w:pPr>
    <w:r>
      <w:rPr>
        <w:noProof/>
      </w:rPr>
      <mc:AlternateContent>
        <mc:Choice Requires="wps">
          <w:drawing>
            <wp:anchor distT="0" distB="0" distL="114300" distR="114300" simplePos="0" relativeHeight="251665408" behindDoc="0" locked="1" layoutInCell="1" allowOverlap="1" wp14:anchorId="3EA5B9C6" wp14:editId="76D4AB1B">
              <wp:simplePos x="0" y="0"/>
              <wp:positionH relativeFrom="page">
                <wp:align>inside</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BB667" id="Rectangle 18" o:spid="_x0000_s1026" style="position:absolute;margin-left:0;margin-top:0;width:21.25pt;height:96.4pt;z-index:251665408;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62336" behindDoc="1" locked="0" layoutInCell="1" allowOverlap="1" wp14:anchorId="0FE8278B" wp14:editId="5841B57B">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CC2C58"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5168" behindDoc="1" locked="0" layoutInCell="1" allowOverlap="1" wp14:anchorId="6BDC17CB" wp14:editId="7589C2C0">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F37137"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0048" behindDoc="1" locked="0" layoutInCell="1" allowOverlap="1" wp14:anchorId="41013144" wp14:editId="65CBDEBC">
              <wp:simplePos x="0" y="0"/>
              <wp:positionH relativeFrom="page">
                <wp:posOffset>288290</wp:posOffset>
              </wp:positionH>
              <wp:positionV relativeFrom="page">
                <wp:posOffset>288290</wp:posOffset>
              </wp:positionV>
              <wp:extent cx="14580000" cy="900000"/>
              <wp:effectExtent l="0" t="0" r="0"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9D6B0E8" id="Rectangle" o:spid="_x0000_s1026" style="position:absolute;margin-left:22.7pt;margin-top:22.7pt;width:114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DQ16o//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p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rsidTr="008F2EFD">
      <w:trPr>
        <w:trHeight w:hRule="exact" w:val="1418"/>
      </w:trPr>
      <w:tc>
        <w:tcPr>
          <w:tcW w:w="7761" w:type="dxa"/>
          <w:vAlign w:val="center"/>
        </w:tcPr>
        <w:p w:rsidR="00254A01" w:rsidRPr="00975ED3" w:rsidRDefault="003C054E" w:rsidP="008F2EFD">
          <w:pPr>
            <w:pStyle w:val="Header"/>
          </w:pPr>
          <w:r>
            <w:fldChar w:fldCharType="begin"/>
          </w:r>
          <w:r>
            <w:instrText xml:space="preserve"> STYLEREF  Title  \* MERGEFORMAT </w:instrText>
          </w:r>
          <w:r>
            <w:rPr>
              <w:noProof/>
            </w:rPr>
            <w:fldChar w:fldCharType="end"/>
          </w:r>
        </w:p>
      </w:tc>
    </w:tr>
  </w:tbl>
  <w:p w:rsidR="00254A01" w:rsidRDefault="000944E9">
    <w:pPr>
      <w:pStyle w:val="Header"/>
    </w:pPr>
    <w:r>
      <w:rPr>
        <w:noProof/>
      </w:rPr>
      <mc:AlternateContent>
        <mc:Choice Requires="wps">
          <w:drawing>
            <wp:anchor distT="0" distB="0" distL="114300" distR="114300" simplePos="0" relativeHeight="251660288" behindDoc="0" locked="1" layoutInCell="1" allowOverlap="1" wp14:anchorId="5A880560" wp14:editId="2F4314E9">
              <wp:simplePos x="0" y="0"/>
              <wp:positionH relativeFrom="page">
                <wp:align>inside</wp:align>
              </wp:positionH>
              <wp:positionV relativeFrom="page">
                <wp:align>top</wp:align>
              </wp:positionV>
              <wp:extent cx="270000" cy="1224000"/>
              <wp:effectExtent l="0" t="0" r="0" b="0"/>
              <wp:wrapNone/>
              <wp:docPr id="13" name="Rectangle 13"/>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D5D587" id="Rectangle 13" o:spid="_x0000_s1026" style="position:absolute;margin-left:0;margin-top:0;width:21.25pt;height:96.4pt;z-index:251660288;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IaaFjK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57216" behindDoc="1" locked="0" layoutInCell="1" allowOverlap="1" wp14:anchorId="592CB4C0" wp14:editId="231F1D84">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7AD56C"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6192" behindDoc="1" locked="0" layoutInCell="1" allowOverlap="1" wp14:anchorId="7BBC1CC7" wp14:editId="7AA8F799">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0E6361" id="TriangleLeft" o:spid="_x0000_s1026" style="position:absolute;margin-left:22.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3120" behindDoc="1" locked="0" layoutInCell="1" allowOverlap="1" wp14:anchorId="3F2FABC8" wp14:editId="22DDF398">
              <wp:simplePos x="0" y="0"/>
              <wp:positionH relativeFrom="page">
                <wp:posOffset>288290</wp:posOffset>
              </wp:positionH>
              <wp:positionV relativeFrom="page">
                <wp:posOffset>288290</wp:posOffset>
              </wp:positionV>
              <wp:extent cx="14580000" cy="900000"/>
              <wp:effectExtent l="0" t="0" r="0"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92F5451" id="Rectangle" o:spid="_x0000_s1026" style="position:absolute;margin-left:22.7pt;margin-top:22.7pt;width:114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" fillcolor="#00b2a9 [3204]" stroked="f">
              <w10:wrap anchorx="page" anchory="page"/>
            </v:rect>
          </w:pict>
        </mc:Fallback>
      </mc:AlternateContent>
    </w:r>
    <w:r w:rsidR="00225F31">
      <w:rPr>
        <w:noProof/>
      </w:rPr>
      <mc:AlternateContent>
        <mc:Choice Requires="wps">
          <w:drawing>
            <wp:anchor distT="0" distB="0" distL="114300" distR="114300" simplePos="0" relativeHeight="251659264" behindDoc="0" locked="1" layoutInCell="1" allowOverlap="1" wp14:anchorId="3EA5B9C6" wp14:editId="76D4AB1B">
              <wp:simplePos x="0" y="0"/>
              <wp:positionH relativeFrom="page">
                <wp:align>outside</wp:align>
              </wp:positionH>
              <wp:positionV relativeFrom="page">
                <wp:align>top</wp:align>
              </wp:positionV>
              <wp:extent cx="270000" cy="1224000"/>
              <wp:effectExtent l="0" t="0" r="0" b="0"/>
              <wp:wrapNone/>
              <wp:docPr id="19" name="Rectangle 19"/>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1ACC4" id="Rectangle 19" o:spid="_x0000_s1026" style="position:absolute;margin-left:-29.95pt;margin-top:0;width:21.25pt;height:96.4pt;z-index:251659264;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AIPN3u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31" w:rsidRPr="00E97294" w:rsidRDefault="00E962AA" w:rsidP="00225F31">
    <w:pPr>
      <w:pStyle w:val="Header"/>
    </w:pPr>
    <w:r w:rsidRPr="00806AB6">
      <w:rPr>
        <w:noProof/>
      </w:rPr>
      <mc:AlternateContent>
        <mc:Choice Requires="wps">
          <w:drawing>
            <wp:anchor distT="0" distB="0" distL="114300" distR="114300" simplePos="0" relativeHeight="251654144" behindDoc="1" locked="0" layoutInCell="1" allowOverlap="1" wp14:anchorId="37D6E330" wp14:editId="49D68187">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8C98DF"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4533F0C2" wp14:editId="74A81EB6">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5DC936"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70AF1CF5" wp14:editId="08F6D1FA">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3535C1" id="TriangleLeft" o:spid="_x0000_s1026" style="position:absolute;margin-left:22.7pt;margin-top:22.7pt;width:68.0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1072" behindDoc="1" locked="0" layoutInCell="1" allowOverlap="1" wp14:anchorId="7FE217BE" wp14:editId="1FB5CF82">
              <wp:simplePos x="0" y="0"/>
              <wp:positionH relativeFrom="page">
                <wp:posOffset>288290</wp:posOffset>
              </wp:positionH>
              <wp:positionV relativeFrom="page">
                <wp:posOffset>288290</wp:posOffset>
              </wp:positionV>
              <wp:extent cx="14580000" cy="900000"/>
              <wp:effectExtent l="0" t="0" r="0"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78D947D" id="Rectangle" o:spid="_x0000_s1026" style="position:absolute;margin-left:22.7pt;margin-top:22.7pt;width:1148.05pt;height:70.8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L7tfQT/AQAA6QMAAA4AAAAAAAAA&#10;AAAAAAAALgIAAGRycy9lMm9Eb2MueG1sUEsBAi0AFAAGAAgAAAAhAJuWvq7fAAAACgEAAA8AAAAA&#10;AAAAAAAAAAAAWQQAAGRycy9kb3ducmV2LnhtbFBLBQYAAAAABAAEAPMAAABlBQAAAAA=&#10;" fillcolor="#00b2a9 [3204]" stroked="f">
              <w10:wrap anchorx="page" anchory="page"/>
            </v:rect>
          </w:pict>
        </mc:Fallback>
      </mc:AlternateContent>
    </w:r>
    <w:r w:rsidR="00225F31">
      <w:rPr>
        <w:noProof/>
      </w:rPr>
      <mc:AlternateContent>
        <mc:Choice Requires="wps">
          <w:drawing>
            <wp:anchor distT="0" distB="0" distL="114300" distR="114300" simplePos="0" relativeHeight="251664384" behindDoc="0" locked="1" layoutInCell="1" allowOverlap="1" wp14:anchorId="039E1299" wp14:editId="623C2A28">
              <wp:simplePos x="0" y="0"/>
              <wp:positionH relativeFrom="page">
                <wp:align>outside</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F388E" id="Rectangle 17" o:spid="_x0000_s1026" style="position:absolute;margin-left:-29.95pt;margin-top:0;width:21.25pt;height:96.4pt;z-index:251664384;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45EC4"/>
    <w:multiLevelType w:val="multilevel"/>
    <w:tmpl w:val="F956F4E8"/>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1"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2"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3"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6"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9"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0"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1"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8"/>
  </w:num>
  <w:num w:numId="2">
    <w:abstractNumId w:val="27"/>
  </w:num>
  <w:num w:numId="3">
    <w:abstractNumId w:val="24"/>
  </w:num>
  <w:num w:numId="4">
    <w:abstractNumId w:val="31"/>
  </w:num>
  <w:num w:numId="5">
    <w:abstractNumId w:val="15"/>
  </w:num>
  <w:num w:numId="6">
    <w:abstractNumId w:val="12"/>
  </w:num>
  <w:num w:numId="7">
    <w:abstractNumId w:val="11"/>
  </w:num>
  <w:num w:numId="8">
    <w:abstractNumId w:val="10"/>
  </w:num>
  <w:num w:numId="9">
    <w:abstractNumId w:val="28"/>
  </w:num>
  <w:num w:numId="10">
    <w:abstractNumId w:val="13"/>
  </w:num>
  <w:num w:numId="11">
    <w:abstractNumId w:val="1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0"/>
    <w:lvlOverride w:ilvl="0">
      <w:startOverride w:val="1"/>
    </w:lvlOverride>
  </w:num>
  <w:num w:numId="29">
    <w:abstractNumId w:val="19"/>
  </w:num>
  <w:num w:numId="30">
    <w:abstractNumId w:val="29"/>
  </w:num>
  <w:num w:numId="31">
    <w:abstractNumId w:val="8"/>
  </w:num>
  <w:num w:numId="32">
    <w:abstractNumId w:val="26"/>
  </w:num>
  <w:num w:numId="33">
    <w:abstractNumId w:val="20"/>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0" w:nlCheck="1" w:checkStyle="1"/>
  <w:activeWritingStyle w:appName="MSWord" w:lang="en-AU" w:vendorID="64" w:dllVersion="0" w:nlCheck="1"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8193"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F5563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4E9"/>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849"/>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5F31"/>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1BEC"/>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5E29"/>
    <w:rsid w:val="002D65F7"/>
    <w:rsid w:val="002D66F5"/>
    <w:rsid w:val="002D6A84"/>
    <w:rsid w:val="002D6B9C"/>
    <w:rsid w:val="002D6C05"/>
    <w:rsid w:val="002D70B7"/>
    <w:rsid w:val="002D7C5A"/>
    <w:rsid w:val="002E0210"/>
    <w:rsid w:val="002E0666"/>
    <w:rsid w:val="002E0CE5"/>
    <w:rsid w:val="002E1688"/>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0F2"/>
    <w:rsid w:val="003511D3"/>
    <w:rsid w:val="00351B24"/>
    <w:rsid w:val="00352130"/>
    <w:rsid w:val="00352289"/>
    <w:rsid w:val="00352C21"/>
    <w:rsid w:val="00353573"/>
    <w:rsid w:val="00353707"/>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4E"/>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91E"/>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22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6FC"/>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64A"/>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087"/>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2EFD"/>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17"/>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57F3B"/>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043"/>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62F"/>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423"/>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01"/>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028"/>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0957"/>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2E3F"/>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1E"/>
    <w:rsid w:val="00D21CA0"/>
    <w:rsid w:val="00D21CD3"/>
    <w:rsid w:val="00D21E8A"/>
    <w:rsid w:val="00D2221E"/>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8FE"/>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012"/>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6D"/>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63C"/>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33D"/>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98A"/>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stroke="f">
      <v:stroke on="f"/>
      <o:colormru v:ext="edit" colors="white"/>
    </o:shapedefaults>
    <o:shapelayout v:ext="edit">
      <o:idmap v:ext="edit" data="1"/>
    </o:shapelayout>
  </w:shapeDefaults>
  <w:decimalSymbol w:val="."/>
  <w:listSeparator w:val=","/>
  <w15:docId w15:val="{4CB285EB-2C0A-4D2A-8F13-CFA4B5E5D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984043"/>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rsid w:val="004C6213"/>
    <w:rPr>
      <w:color w:val="FF0000"/>
      <w:sz w:val="20"/>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Pullout">
    <w:name w:val="_Pullout"/>
    <w:qFormat/>
    <w:rsid w:val="00984043"/>
    <w:pPr>
      <w:spacing w:before="85" w:after="170" w:line="300" w:lineRule="atLeast"/>
    </w:pPr>
    <w:rPr>
      <w:rFonts w:ascii="Calibri" w:hAnsi="Calibri"/>
      <w:color w:val="228591"/>
      <w:sz w:val="24"/>
      <w:szCs w:val="24"/>
      <w:lang w:eastAsia="en-US"/>
    </w:rPr>
  </w:style>
  <w:style w:type="paragraph" w:customStyle="1" w:styleId="Body">
    <w:name w:val="_Body"/>
    <w:qFormat/>
    <w:rsid w:val="00984043"/>
    <w:pPr>
      <w:spacing w:after="113"/>
    </w:pPr>
    <w:rPr>
      <w:rFonts w:ascii="Calibri" w:hAnsi="Calibri"/>
      <w:color w:val="auto"/>
      <w:sz w:val="22"/>
      <w:szCs w:val="24"/>
      <w:lang w:eastAsia="en-US"/>
    </w:rPr>
  </w:style>
  <w:style w:type="paragraph" w:customStyle="1" w:styleId="HA">
    <w:name w:val="_HA"/>
    <w:next w:val="Body"/>
    <w:uiPriority w:val="2"/>
    <w:qFormat/>
    <w:rsid w:val="00984043"/>
    <w:pPr>
      <w:spacing w:after="600" w:line="460" w:lineRule="atLeast"/>
      <w:outlineLvl w:val="0"/>
    </w:pPr>
    <w:rPr>
      <w:rFonts w:ascii="Calibri" w:hAnsi="Calibri"/>
      <w:color w:val="228591"/>
      <w:sz w:val="40"/>
      <w:szCs w:val="24"/>
      <w:lang w:val="en-US" w:eastAsia="en-US"/>
    </w:rPr>
  </w:style>
  <w:style w:type="paragraph" w:customStyle="1" w:styleId="DTPLIbodycopy">
    <w:name w:val="DTPLI body copy"/>
    <w:basedOn w:val="Normal"/>
    <w:qFormat/>
    <w:rsid w:val="00A64423"/>
    <w:pPr>
      <w:spacing w:after="120" w:line="240" w:lineRule="auto"/>
    </w:pPr>
    <w:rPr>
      <w:rFonts w:ascii="Tahoma" w:hAnsi="Tahoma"/>
      <w:color w:val="auto"/>
    </w:rPr>
  </w:style>
  <w:style w:type="paragraph" w:customStyle="1" w:styleId="ImprintText">
    <w:name w:val="_ImprintText"/>
    <w:uiPriority w:val="9"/>
    <w:rsid w:val="00A64423"/>
    <w:pPr>
      <w:spacing w:after="85" w:line="170" w:lineRule="atLeast"/>
    </w:pPr>
    <w:rPr>
      <w:rFonts w:ascii="Calibri" w:hAnsi="Calibri"/>
      <w:color w:val="auto"/>
      <w:sz w:val="16"/>
      <w:szCs w:val="14"/>
      <w:lang w:eastAsia="en-US"/>
    </w:rPr>
  </w:style>
  <w:style w:type="paragraph" w:customStyle="1" w:styleId="DTPLIauthorisedby">
    <w:name w:val="DTPLI authorised by"/>
    <w:basedOn w:val="Normal"/>
    <w:qFormat/>
    <w:rsid w:val="00A64423"/>
    <w:pPr>
      <w:spacing w:before="120" w:after="120" w:line="240" w:lineRule="auto"/>
    </w:pPr>
    <w:rPr>
      <w:rFonts w:ascii="Tahoma" w:eastAsia="Calibri" w:hAnsi="Tahoma"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elayservice.com.a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creativecommons.org/licenses/by/4.0/"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ustomer.service@delwp.vic.gov.a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reativecommons.org/licenses/by/4.0/" TargetMode="External"/><Relationship Id="rId20" Type="http://schemas.openxmlformats.org/officeDocument/2006/relationships/hyperlink" Target="http://creativecommons.org/licenses/by/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elwp.vic.gov.au" TargetMode="External"/><Relationship Id="rId5" Type="http://schemas.openxmlformats.org/officeDocument/2006/relationships/webSettings" Target="webSettings.xml"/><Relationship Id="rId15" Type="http://schemas.openxmlformats.org/officeDocument/2006/relationships/hyperlink" Target="http://creativecommons.org/licenses/by/4.0/" TargetMode="External"/><Relationship Id="rId23" Type="http://schemas.openxmlformats.org/officeDocument/2006/relationships/hyperlink" Target="http://www.relayservice.com.au" TargetMode="External"/><Relationship Id="rId10" Type="http://schemas.openxmlformats.org/officeDocument/2006/relationships/footer" Target="footer1.xml"/><Relationship Id="rId19" Type="http://schemas.openxmlformats.org/officeDocument/2006/relationships/hyperlink" Target="http://www.delwp.vic.gov.a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emf"/><Relationship Id="rId22" Type="http://schemas.openxmlformats.org/officeDocument/2006/relationships/hyperlink" Target="mailto:customer.service@delwp.vic.gov.au"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AE42A-39E0-4A5E-88CD-54ABA6BA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Oscar Garrido De La Rosa (DELWP)</dc:creator>
  <cp:keywords/>
  <dc:description/>
  <cp:lastModifiedBy>Dick Terrens (DELWP)</cp:lastModifiedBy>
  <cp:revision>2</cp:revision>
  <cp:lastPrinted>2016-09-08T07:20:00Z</cp:lastPrinted>
  <dcterms:created xsi:type="dcterms:W3CDTF">2018-09-05T00:43:00Z</dcterms:created>
  <dcterms:modified xsi:type="dcterms:W3CDTF">2018-09-05T00:43:00Z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